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524AC7">
      <w:pPr>
        <w:pStyle w:val="3"/>
        <w:ind w:left="0" w:firstLine="0"/>
        <w:rPr>
          <w:rFonts w:ascii="Arial" w:hAnsi="Arial"/>
          <w:bCs/>
          <w:sz w:val="26"/>
          <w:szCs w:val="26"/>
        </w:rPr>
      </w:pPr>
      <w:bookmarkStart w:id="1" w:name="_GoBack"/>
      <w:bookmarkEnd w:id="1"/>
      <w:bookmarkStart w:id="0" w:name="__RefHeading___Toc30089_3585316353"/>
      <w:bookmarkEnd w:id="0"/>
      <w:r>
        <w:rPr>
          <w:rFonts w:ascii="Arial" w:hAnsi="Arial"/>
          <w:b/>
          <w:bCs/>
          <w:sz w:val="26"/>
          <w:szCs w:val="26"/>
        </w:rPr>
        <w:t>ANEXO – IV</w:t>
      </w:r>
    </w:p>
    <w:p w14:paraId="44030E20">
      <w:pPr>
        <w:spacing w:before="0" w:after="85" w:line="240" w:lineRule="auto"/>
        <w:ind w:left="0" w:right="0" w:firstLine="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</w:p>
    <w:p w14:paraId="648D783A">
      <w:pPr>
        <w:spacing w:before="0" w:after="85" w:line="240" w:lineRule="auto"/>
        <w:ind w:left="0" w:right="0" w:firstLine="0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PREGÃO ELETRÔNICO Nº 07/2026</w:t>
      </w:r>
    </w:p>
    <w:p w14:paraId="07040361">
      <w:pPr>
        <w:pStyle w:val="20"/>
        <w:spacing w:before="0" w:after="85" w:line="240" w:lineRule="auto"/>
        <w:ind w:left="0" w:right="0" w:firstLine="0"/>
        <w:jc w:val="center"/>
        <w:rPr>
          <w:rFonts w:ascii="Arial" w:hAnsi="Arial" w:cs="Arial Narrow"/>
          <w:b/>
          <w:bCs/>
          <w:color w:val="000000"/>
          <w:sz w:val="26"/>
          <w:szCs w:val="26"/>
        </w:rPr>
      </w:pPr>
    </w:p>
    <w:p w14:paraId="23BA006D">
      <w:pPr>
        <w:pStyle w:val="20"/>
        <w:spacing w:before="0" w:after="85" w:line="240" w:lineRule="auto"/>
        <w:ind w:left="0" w:right="0" w:firstLine="0"/>
        <w:jc w:val="center"/>
        <w:rPr>
          <w:rFonts w:ascii="Arial" w:hAnsi="Arial" w:cs="Arial Narrow"/>
          <w:b/>
          <w:bCs/>
          <w:color w:val="000000"/>
          <w:sz w:val="26"/>
          <w:szCs w:val="26"/>
        </w:rPr>
      </w:pPr>
      <w:r>
        <w:rPr>
          <w:rFonts w:cs="Arial Narrow"/>
          <w:b/>
          <w:bCs/>
          <w:color w:val="000000"/>
          <w:sz w:val="26"/>
          <w:szCs w:val="26"/>
        </w:rPr>
        <w:t>DECLARAÇÃO UNIFICADA</w:t>
      </w:r>
    </w:p>
    <w:p w14:paraId="427CBC91">
      <w:pPr>
        <w:pStyle w:val="20"/>
        <w:spacing w:before="0" w:after="85" w:line="240" w:lineRule="auto"/>
        <w:ind w:left="0" w:right="0" w:firstLine="0"/>
        <w:jc w:val="both"/>
        <w:rPr>
          <w:rFonts w:ascii="Arial" w:hAnsi="Arial" w:cs="Arial Narrow"/>
          <w:sz w:val="20"/>
          <w:szCs w:val="20"/>
        </w:rPr>
      </w:pPr>
    </w:p>
    <w:p w14:paraId="7B69C48E">
      <w:pPr>
        <w:pStyle w:val="20"/>
        <w:spacing w:before="0" w:after="85" w:line="240" w:lineRule="auto"/>
        <w:ind w:left="0" w:right="0" w:firstLine="0"/>
        <w:jc w:val="both"/>
        <w:rPr>
          <w:rFonts w:ascii="Arial" w:hAnsi="Arial" w:cs="Arial Narrow"/>
          <w:sz w:val="20"/>
          <w:szCs w:val="20"/>
        </w:rPr>
      </w:pPr>
    </w:p>
    <w:p w14:paraId="23044F73">
      <w:pPr>
        <w:pStyle w:val="20"/>
        <w:spacing w:before="0" w:after="85" w:line="240" w:lineRule="auto"/>
        <w:ind w:left="0" w:right="0" w:firstLine="0"/>
        <w:jc w:val="both"/>
        <w:rPr>
          <w:rFonts w:ascii="Arial" w:hAnsi="Arial" w:cs="Arial Narrow"/>
          <w:sz w:val="20"/>
          <w:szCs w:val="20"/>
        </w:rPr>
      </w:pPr>
      <w:r>
        <w:rPr>
          <w:rStyle w:val="34"/>
          <w:rFonts w:cs="Arial Narrow"/>
          <w:sz w:val="22"/>
          <w:szCs w:val="22"/>
        </w:rPr>
        <w:tab/>
      </w:r>
      <w:r>
        <w:rPr>
          <w:rStyle w:val="34"/>
          <w:rFonts w:cs="Arial Narrow"/>
          <w:sz w:val="22"/>
          <w:szCs w:val="22"/>
        </w:rPr>
        <w:tab/>
      </w:r>
      <w:r>
        <w:rPr>
          <w:rStyle w:val="34"/>
          <w:rFonts w:cs="Arial Narrow"/>
          <w:sz w:val="22"/>
          <w:szCs w:val="22"/>
        </w:rPr>
        <w:t>Através de representante legal/procurador, vem, para fins de habilitação no processo licitatório em pauta, sob as penas da Lei, prestar as seguintes informações para preenchimento de Notificações, Contratos Administrativos e Atos Jurídicos Análogos:</w:t>
      </w:r>
    </w:p>
    <w:p w14:paraId="29A95ACA">
      <w:pPr>
        <w:pStyle w:val="20"/>
        <w:spacing w:before="0" w:after="85" w:line="240" w:lineRule="auto"/>
        <w:ind w:left="0" w:right="0" w:firstLine="0"/>
        <w:jc w:val="both"/>
        <w:rPr>
          <w:rStyle w:val="34"/>
          <w:sz w:val="18"/>
          <w:szCs w:val="18"/>
        </w:rPr>
      </w:pPr>
    </w:p>
    <w:tbl>
      <w:tblPr>
        <w:tblStyle w:val="12"/>
        <w:tblW w:w="907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1305"/>
        <w:gridCol w:w="2550"/>
        <w:gridCol w:w="225"/>
        <w:gridCol w:w="1935"/>
        <w:gridCol w:w="1635"/>
        <w:gridCol w:w="1425"/>
      </w:tblGrid>
      <w:tr w14:paraId="6D4D3AA6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0" w:hRule="atLeast"/>
        </w:trPr>
        <w:tc>
          <w:tcPr>
            <w:tcW w:w="90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4C4C4C"/>
            <w:vAlign w:val="center"/>
          </w:tcPr>
          <w:p w14:paraId="16A4E443">
            <w:pPr>
              <w:pStyle w:val="20"/>
              <w:snapToGrid w:val="0"/>
              <w:spacing w:before="0" w:after="0" w:line="240" w:lineRule="auto"/>
              <w:ind w:left="0" w:right="0" w:firstLine="0"/>
              <w:jc w:val="center"/>
              <w:rPr>
                <w:rFonts w:ascii="Arial" w:hAnsi="Arial"/>
                <w:color w:val="FFFFFF"/>
                <w:sz w:val="16"/>
                <w:szCs w:val="16"/>
              </w:rPr>
            </w:pPr>
            <w:r>
              <w:rPr>
                <w:rFonts w:eastAsia="Arial" w:cs="Arial"/>
                <w:b/>
                <w:bCs/>
                <w:i w:val="0"/>
                <w:iCs w:val="0"/>
                <w:color w:val="FFFFFF"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bCs/>
                <w:i w:val="0"/>
                <w:iCs w:val="0"/>
                <w:color w:val="FFFFFF"/>
                <w:sz w:val="16"/>
                <w:szCs w:val="16"/>
              </w:rPr>
              <w:t xml:space="preserve">DADOS DA EMPRESA </w:t>
            </w:r>
          </w:p>
        </w:tc>
      </w:tr>
      <w:tr w14:paraId="71F663CF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305" w:type="dxa"/>
            <w:tcBorders>
              <w:left w:val="single" w:color="000000" w:sz="2" w:space="0"/>
              <w:bottom w:val="single" w:color="000000" w:sz="2" w:space="0"/>
            </w:tcBorders>
          </w:tcPr>
          <w:p w14:paraId="49298385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</w:rPr>
              <w:t xml:space="preserve">Razão Social: </w:t>
            </w:r>
          </w:p>
        </w:tc>
        <w:tc>
          <w:tcPr>
            <w:tcW w:w="7770" w:type="dxa"/>
            <w:gridSpan w:val="5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8E5B824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</w:tr>
      <w:tr w14:paraId="46C0D04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305" w:type="dxa"/>
            <w:tcBorders>
              <w:left w:val="single" w:color="000000" w:sz="2" w:space="0"/>
              <w:bottom w:val="single" w:color="000000" w:sz="2" w:space="0"/>
            </w:tcBorders>
          </w:tcPr>
          <w:p w14:paraId="5D8A27F0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</w:rPr>
              <w:t>Endereço:</w:t>
            </w:r>
          </w:p>
        </w:tc>
        <w:tc>
          <w:tcPr>
            <w:tcW w:w="6345" w:type="dxa"/>
            <w:gridSpan w:val="4"/>
            <w:tcBorders>
              <w:left w:val="single" w:color="000000" w:sz="2" w:space="0"/>
              <w:bottom w:val="single" w:color="000000" w:sz="2" w:space="0"/>
            </w:tcBorders>
          </w:tcPr>
          <w:p w14:paraId="72E21B5F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425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E42FABC">
            <w:pPr>
              <w:pStyle w:val="20"/>
              <w:snapToGrid w:val="0"/>
              <w:spacing w:before="0" w:after="0" w:line="240" w:lineRule="auto"/>
              <w:ind w:left="0" w:right="0" w:firstLine="0"/>
              <w:jc w:val="left"/>
              <w:rPr>
                <w:rFonts w:ascii="Arial" w:hAnsi="Arial" w:cs="Arial"/>
                <w:b/>
                <w:bCs/>
                <w:color w:val="auto"/>
                <w:sz w:val="16"/>
                <w:szCs w:val="16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</w:rPr>
              <w:t>CEP:</w:t>
            </w:r>
          </w:p>
        </w:tc>
      </w:tr>
      <w:tr w14:paraId="64AD74E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1305" w:type="dxa"/>
            <w:tcBorders>
              <w:left w:val="single" w:color="000000" w:sz="2" w:space="0"/>
              <w:bottom w:val="single" w:color="000000" w:sz="2" w:space="0"/>
            </w:tcBorders>
          </w:tcPr>
          <w:p w14:paraId="2CDF24C7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  <w:lang w:val="en-US"/>
              </w:rPr>
              <w:t xml:space="preserve">C.N.P.J.: </w:t>
            </w:r>
          </w:p>
        </w:tc>
        <w:tc>
          <w:tcPr>
            <w:tcW w:w="2775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14:paraId="684F6398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</w:p>
        </w:tc>
        <w:tc>
          <w:tcPr>
            <w:tcW w:w="1935" w:type="dxa"/>
            <w:tcBorders>
              <w:left w:val="single" w:color="000000" w:sz="2" w:space="0"/>
              <w:bottom w:val="single" w:color="000000" w:sz="2" w:space="0"/>
            </w:tcBorders>
          </w:tcPr>
          <w:p w14:paraId="652D2F7A">
            <w:pPr>
              <w:pStyle w:val="20"/>
              <w:snapToGrid w:val="0"/>
              <w:spacing w:before="0" w:after="0" w:line="240" w:lineRule="auto"/>
              <w:ind w:left="0" w:right="0" w:firstLine="0"/>
              <w:jc w:val="left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  <w:lang w:val="en-US"/>
              </w:rPr>
              <w:t xml:space="preserve">I.E. </w:t>
            </w:r>
          </w:p>
        </w:tc>
        <w:tc>
          <w:tcPr>
            <w:tcW w:w="3060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AE49A1">
            <w:pPr>
              <w:pStyle w:val="20"/>
              <w:snapToGrid w:val="0"/>
              <w:spacing w:before="0" w:after="0" w:line="240" w:lineRule="auto"/>
              <w:ind w:left="0" w:right="0" w:firstLine="0"/>
              <w:jc w:val="left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  <w:lang w:val="en-US"/>
              </w:rPr>
              <w:t>Telefone:</w:t>
            </w:r>
          </w:p>
        </w:tc>
      </w:tr>
      <w:tr w14:paraId="6E7EF071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73" w:hRule="atLeast"/>
        </w:trPr>
        <w:tc>
          <w:tcPr>
            <w:tcW w:w="3855" w:type="dxa"/>
            <w:gridSpan w:val="2"/>
            <w:tcBorders>
              <w:left w:val="single" w:color="000000" w:sz="2" w:space="0"/>
              <w:bottom w:val="single" w:color="000000" w:sz="2" w:space="0"/>
            </w:tcBorders>
          </w:tcPr>
          <w:p w14:paraId="33464D3E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  <w:r>
              <w:rPr>
                <w:rFonts w:cs="Arial"/>
                <w:b/>
                <w:bCs/>
                <w:color w:val="auto"/>
                <w:sz w:val="16"/>
                <w:szCs w:val="16"/>
                <w:lang w:val="en-US"/>
              </w:rPr>
              <w:t xml:space="preserve">E-mail institucional - </w:t>
            </w:r>
            <w:r>
              <w:rPr>
                <w:rFonts w:cs="Arial"/>
                <w:b w:val="0"/>
                <w:bCs w:val="0"/>
                <w:color w:val="auto"/>
                <w:sz w:val="16"/>
                <w:szCs w:val="16"/>
                <w:lang w:val="en-US"/>
              </w:rPr>
              <w:t xml:space="preserve">para o envio de documentos (Atas/contratos) para assinatura digital: </w:t>
            </w:r>
          </w:p>
        </w:tc>
        <w:tc>
          <w:tcPr>
            <w:tcW w:w="5220" w:type="dxa"/>
            <w:gridSpan w:val="4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14:paraId="545C9D8A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 w:cs="Arial"/>
                <w:b/>
                <w:bCs/>
                <w:color w:val="auto"/>
                <w:sz w:val="16"/>
                <w:szCs w:val="16"/>
                <w:lang w:val="en-US"/>
              </w:rPr>
            </w:pPr>
          </w:p>
        </w:tc>
      </w:tr>
    </w:tbl>
    <w:p w14:paraId="31767105">
      <w:pPr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tbl>
      <w:tblPr>
        <w:tblStyle w:val="12"/>
        <w:tblW w:w="907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100"/>
        <w:gridCol w:w="3189"/>
        <w:gridCol w:w="1852"/>
        <w:gridCol w:w="1934"/>
      </w:tblGrid>
      <w:tr w14:paraId="19A95454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0" w:hRule="atLeast"/>
        </w:trPr>
        <w:tc>
          <w:tcPr>
            <w:tcW w:w="907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4C4C4C"/>
            <w:vAlign w:val="center"/>
          </w:tcPr>
          <w:p w14:paraId="0270F377">
            <w:pPr>
              <w:pStyle w:val="20"/>
              <w:snapToGrid w:val="0"/>
              <w:spacing w:before="0" w:after="0" w:line="240" w:lineRule="auto"/>
              <w:ind w:left="0" w:right="0" w:firstLine="0"/>
              <w:jc w:val="center"/>
            </w:pPr>
            <w:r>
              <w:rPr>
                <w:rStyle w:val="34"/>
                <w:b/>
                <w:bCs/>
                <w:color w:val="FFFFFF"/>
                <w:sz w:val="16"/>
                <w:szCs w:val="16"/>
              </w:rPr>
              <w:t xml:space="preserve"> DADOS DO RESPONSÁVEL LEGAL</w:t>
            </w:r>
          </w:p>
        </w:tc>
      </w:tr>
      <w:tr w14:paraId="10484625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561494F6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Nome Completo:</w:t>
            </w:r>
          </w:p>
        </w:tc>
        <w:tc>
          <w:tcPr>
            <w:tcW w:w="697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F8CF3F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14:paraId="2FCE6D2B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0DD568BC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Cargo na Empresa:</w:t>
            </w:r>
          </w:p>
        </w:tc>
        <w:tc>
          <w:tcPr>
            <w:tcW w:w="697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BABBEA0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14:paraId="7F772968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7CF8C5C8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C.P.F.:</w:t>
            </w:r>
          </w:p>
        </w:tc>
        <w:tc>
          <w:tcPr>
            <w:tcW w:w="3189" w:type="dxa"/>
            <w:tcBorders>
              <w:left w:val="single" w:color="000000" w:sz="2" w:space="0"/>
              <w:bottom w:val="single" w:color="000000" w:sz="2" w:space="0"/>
            </w:tcBorders>
          </w:tcPr>
          <w:p w14:paraId="4010D4D0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852" w:type="dxa"/>
            <w:tcBorders>
              <w:left w:val="single" w:color="000000" w:sz="2" w:space="0"/>
              <w:bottom w:val="single" w:color="000000" w:sz="2" w:space="0"/>
            </w:tcBorders>
          </w:tcPr>
          <w:p w14:paraId="561B20BF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R.G.:</w:t>
            </w:r>
          </w:p>
        </w:tc>
        <w:tc>
          <w:tcPr>
            <w:tcW w:w="193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D5872D5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</w:p>
        </w:tc>
      </w:tr>
      <w:tr w14:paraId="64A0664C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6B6966DD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Data Nascimento:</w:t>
            </w:r>
          </w:p>
        </w:tc>
        <w:tc>
          <w:tcPr>
            <w:tcW w:w="3189" w:type="dxa"/>
            <w:tcBorders>
              <w:left w:val="single" w:color="000000" w:sz="2" w:space="0"/>
              <w:bottom w:val="single" w:color="000000" w:sz="2" w:space="0"/>
            </w:tcBorders>
          </w:tcPr>
          <w:p w14:paraId="4637AB06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</w:pPr>
            <w:r>
              <w:rPr>
                <w:rStyle w:val="34"/>
                <w:b/>
                <w:bCs/>
                <w:sz w:val="16"/>
                <w:szCs w:val="16"/>
              </w:rPr>
              <w:t xml:space="preserve">                /               /</w:t>
            </w:r>
          </w:p>
        </w:tc>
        <w:tc>
          <w:tcPr>
            <w:tcW w:w="1852" w:type="dxa"/>
            <w:tcBorders>
              <w:left w:val="single" w:color="000000" w:sz="2" w:space="0"/>
              <w:bottom w:val="single" w:color="000000" w:sz="2" w:space="0"/>
            </w:tcBorders>
          </w:tcPr>
          <w:p w14:paraId="44A46A3F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Telefone/Celular:</w:t>
            </w:r>
          </w:p>
        </w:tc>
        <w:tc>
          <w:tcPr>
            <w:tcW w:w="1934" w:type="dxa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C316537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(      )</w:t>
            </w:r>
          </w:p>
        </w:tc>
      </w:tr>
      <w:tr w14:paraId="2692BC02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5CD8C2D0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Endereço residencial:</w:t>
            </w:r>
          </w:p>
        </w:tc>
        <w:tc>
          <w:tcPr>
            <w:tcW w:w="697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6A0418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</w:p>
        </w:tc>
      </w:tr>
      <w:tr w14:paraId="7483B78D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2100" w:type="dxa"/>
            <w:tcBorders>
              <w:left w:val="single" w:color="000000" w:sz="2" w:space="0"/>
              <w:bottom w:val="single" w:color="000000" w:sz="2" w:space="0"/>
            </w:tcBorders>
          </w:tcPr>
          <w:p w14:paraId="7585F26A">
            <w:pPr>
              <w:pStyle w:val="20"/>
              <w:snapToGrid w:val="0"/>
              <w:spacing w:before="0" w:after="0" w:line="240" w:lineRule="auto"/>
              <w:ind w:left="0" w:right="0" w:firstLine="0"/>
              <w:jc w:val="right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E-mail pessoal:</w:t>
            </w:r>
          </w:p>
        </w:tc>
        <w:tc>
          <w:tcPr>
            <w:tcW w:w="6975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429F2D02">
            <w:pPr>
              <w:pStyle w:val="20"/>
              <w:snapToGrid w:val="0"/>
              <w:spacing w:before="0" w:after="0" w:line="240" w:lineRule="auto"/>
              <w:ind w:left="0" w:right="0" w:firstLine="0"/>
              <w:jc w:val="both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</w:p>
        </w:tc>
      </w:tr>
    </w:tbl>
    <w:p w14:paraId="30E056F6">
      <w:pPr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199CEF50">
      <w:pPr>
        <w:pStyle w:val="579"/>
        <w:spacing w:before="0" w:after="0" w:line="240" w:lineRule="auto"/>
        <w:ind w:left="0" w:right="0" w:firstLine="0"/>
        <w:jc w:val="both"/>
      </w:pPr>
      <w:r>
        <w:rPr>
          <w:rStyle w:val="34"/>
          <w:rFonts w:eastAsia="Arial"/>
          <w:color w:val="000000"/>
          <w:sz w:val="22"/>
          <w:szCs w:val="22"/>
          <w:lang w:bidi="ar-SA"/>
        </w:rPr>
        <w:t>DECLARA ainda sob as penas da Lei:</w:t>
      </w:r>
    </w:p>
    <w:p w14:paraId="3284C8F3">
      <w:pPr>
        <w:pStyle w:val="579"/>
        <w:spacing w:before="0" w:after="0" w:line="240" w:lineRule="auto"/>
        <w:ind w:left="0" w:right="0" w:firstLine="0"/>
        <w:jc w:val="both"/>
        <w:rPr>
          <w:rStyle w:val="34"/>
          <w:rFonts w:ascii="Arial" w:hAnsi="Arial" w:eastAsia="Arial"/>
          <w:color w:val="000000"/>
          <w:sz w:val="22"/>
          <w:szCs w:val="22"/>
          <w:lang w:bidi="ar-SA"/>
        </w:rPr>
      </w:pPr>
    </w:p>
    <w:p w14:paraId="2FD605FB">
      <w:pPr>
        <w:pStyle w:val="579"/>
        <w:numPr>
          <w:ilvl w:val="0"/>
          <w:numId w:val="5"/>
        </w:numPr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Concordar, na íntegra com os termos da Licitação e com todos os documentos dela componentes;</w:t>
      </w:r>
    </w:p>
    <w:p w14:paraId="2DC79449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inexistem fatos impeditivos para sua habilitação no certame, ciente da obrigatoriedade de declarar ocorrências posteriores;</w:t>
      </w:r>
    </w:p>
    <w:p w14:paraId="38205927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a empresa é idônea e atende a todos os pré-requisitos da Licitação e demais exigências contidas na Lei Federal nº 14.133/2021;</w:t>
      </w:r>
    </w:p>
    <w:p w14:paraId="25C74580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para fins do disposto no inciso §1º do art. 63 da Lei Federal nº 14.133/2021,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condutas vigentes na data de sua entrega em definitivo;</w:t>
      </w:r>
    </w:p>
    <w:p w14:paraId="26880AF1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</w:pPr>
      <w:r>
        <w:rPr>
          <w:rStyle w:val="34"/>
          <w:sz w:val="22"/>
          <w:szCs w:val="22"/>
        </w:rPr>
        <w:t xml:space="preserve">que não emprega menor de 18 anos em trabalho noturno, perigoso ou insalubre e não emprega menor de 16 anos, salvo menor, a partir de 14 anos, na condição de aprendiz, nos termos do VI do art. 68 da Lei Federal nº 14.133/2021 e </w:t>
      </w:r>
      <w:r>
        <w:rPr>
          <w:rStyle w:val="34"/>
          <w:b/>
          <w:bCs/>
          <w:sz w:val="22"/>
          <w:szCs w:val="22"/>
        </w:rPr>
        <w:t>artigo 7°, XXXIII, da Constituição</w:t>
      </w:r>
      <w:r>
        <w:rPr>
          <w:rStyle w:val="34"/>
          <w:sz w:val="22"/>
          <w:szCs w:val="22"/>
        </w:rPr>
        <w:t>;</w:t>
      </w:r>
    </w:p>
    <w:p w14:paraId="0A69B51B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</w:pPr>
      <w:r>
        <w:rPr>
          <w:rStyle w:val="34"/>
          <w:sz w:val="22"/>
          <w:szCs w:val="22"/>
        </w:rPr>
        <w:t xml:space="preserve">que não possui, em sua cadeia produtiva, empregados executando trabalho degradante ou forçado, observando o disposto nos </w:t>
      </w:r>
      <w:r>
        <w:rPr>
          <w:rStyle w:val="34"/>
          <w:b/>
          <w:bCs/>
          <w:sz w:val="22"/>
          <w:szCs w:val="22"/>
        </w:rPr>
        <w:t>incisos III e IV do art. 1º e no inciso III do art. 5º da Constituição Federal;</w:t>
      </w:r>
    </w:p>
    <w:p w14:paraId="0412B1EA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para fins do disposto no inciso IV do art. 63 da Lei Federal nº 14.133/2021, cumpre as exigências de reserva de cargos para pessoa com deficiência e para reabilitado da Previdência Social, previstas em lei e em outras normas específicas;</w:t>
      </w:r>
    </w:p>
    <w:p w14:paraId="24343AB3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assume a responsabilidade pelas transações que forem efetuadas na plataforma eletrônica, assumindo como firmes e verdadeiras.</w:t>
      </w:r>
    </w:p>
    <w:p w14:paraId="1B07DD89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cumpre os requisitos para a habilitação definidos no Edital e que a proposta apresentada está em conformidade com as exigências editalícias;</w:t>
      </w:r>
    </w:p>
    <w:p w14:paraId="60279EBB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os documentos apresentados por meio da plataforma eletrônica são autênticos aos originais;</w:t>
      </w:r>
    </w:p>
    <w:p w14:paraId="585A2D02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não possui servidor público ou agente político no quadro funcional da empresa licitante.</w:t>
      </w:r>
    </w:p>
    <w:p w14:paraId="006F387B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Que está excluída das vedações constantes do § 4º do art. 3.º da Lei Complementar nº 123, de 14 de dezembro de 2006, alterada pela Lei Complementar nº 147/2014, e § 2º, art. 4º da lei federal 14.133/2021, cujos termos declara conhecer na íntegra, estando apta, portanto, a exercer o direito da preferência como critério de desempate no procedimento licitatório deste Pregão Eletrônico, realizado pela Prefeitura de Jaboticabal/SP, bem como desfrutar dos benefícios previstos em Lei.</w:t>
      </w:r>
    </w:p>
    <w:p w14:paraId="07603A2A">
      <w:pPr>
        <w:pStyle w:val="579"/>
        <w:numPr>
          <w:ilvl w:val="0"/>
          <w:numId w:val="6"/>
        </w:numPr>
        <w:tabs>
          <w:tab w:val="left" w:pos="0"/>
        </w:tabs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Que tem ciência de que os medicamentos deverão ter data de fabricação recente, com prazo de validade de no mínimo 18 (dezoito) meses, contados a partir da data de faturamento e que medicamentos que não estejam nessas condições, deverão ser acompanhados de carta de garantia de troca. </w:t>
      </w:r>
    </w:p>
    <w:p w14:paraId="610DCB28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24A33BD5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ENQUADRAMENTO ME/EPP</w:t>
      </w:r>
    </w:p>
    <w:p w14:paraId="214F76FD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0F9C8E9A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6"/>
          <w:szCs w:val="26"/>
        </w:rPr>
        <w:t>[   ]</w:t>
      </w:r>
      <w:r>
        <w:rPr>
          <w:sz w:val="22"/>
          <w:szCs w:val="22"/>
        </w:rPr>
        <w:t xml:space="preserve"> Que está enquadrada como ME/EPP e excluída das vedações constantes do § 4º do art. 3.º da Lei Complementar nº 123, de 14 de dezembro de 2006, alterada pela Lei Complementar nº 147/2014, e § 2º, art. 4º da lei federal 14.133/2021, cujos termos declara conhecer na íntegra, estando apta a usufruir dos benefícios concedidos pela referida Lei Complementar, com relação à participação em licitações públicas.</w:t>
      </w:r>
    </w:p>
    <w:p w14:paraId="2995B431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772FFFD1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6"/>
          <w:szCs w:val="26"/>
        </w:rPr>
        <w:t>[   ]</w:t>
      </w:r>
      <w:r>
        <w:rPr>
          <w:sz w:val="22"/>
          <w:szCs w:val="22"/>
        </w:rPr>
        <w:t xml:space="preserve"> Que NÃO ESTÁ APTA a usufruir dos benefícios concedidos pela Lei Complementar Federal nº 123/06 e suas alterações, com relação à participação em licitações públicas, por não estar enquadrada como ME/EPP no ano corrente.</w:t>
      </w:r>
    </w:p>
    <w:p w14:paraId="5B0021F9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53CF873A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1F2A3B4B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>Por ser verdade assina a presente.</w:t>
      </w:r>
    </w:p>
    <w:p w14:paraId="17211F18">
      <w:pPr>
        <w:pStyle w:val="579"/>
        <w:spacing w:before="0" w:after="0" w:line="240" w:lineRule="auto"/>
        <w:ind w:left="0" w:right="0" w:firstLine="0"/>
        <w:jc w:val="both"/>
        <w:rPr>
          <w:rFonts w:ascii="Arial" w:hAnsi="Arial"/>
          <w:sz w:val="22"/>
          <w:szCs w:val="22"/>
        </w:rPr>
      </w:pPr>
    </w:p>
    <w:p w14:paraId="435D5FDC">
      <w:pPr>
        <w:pStyle w:val="579"/>
        <w:spacing w:before="0" w:after="0" w:line="240" w:lineRule="auto"/>
        <w:ind w:left="0" w:right="0" w:firstLine="0"/>
        <w:jc w:val="center"/>
        <w:rPr>
          <w:rFonts w:ascii="Arial" w:hAnsi="Arial"/>
          <w:sz w:val="22"/>
          <w:szCs w:val="22"/>
        </w:rPr>
      </w:pPr>
    </w:p>
    <w:p w14:paraId="39D578B4">
      <w:pPr>
        <w:pStyle w:val="579"/>
        <w:spacing w:before="0" w:after="0" w:line="240" w:lineRule="auto"/>
        <w:ind w:left="0" w:right="0" w:firstLine="0"/>
        <w:jc w:val="center"/>
        <w:rPr>
          <w:rFonts w:ascii="Arial" w:hAnsi="Arial"/>
          <w:sz w:val="22"/>
          <w:szCs w:val="22"/>
        </w:rPr>
      </w:pPr>
      <w:r>
        <w:rPr>
          <w:sz w:val="22"/>
          <w:szCs w:val="22"/>
        </w:rPr>
        <w:t>Local e data.</w:t>
      </w:r>
    </w:p>
    <w:p w14:paraId="3A7D9D94">
      <w:pPr>
        <w:pStyle w:val="579"/>
        <w:spacing w:before="0" w:after="0" w:line="240" w:lineRule="auto"/>
        <w:ind w:left="0" w:right="0" w:firstLine="0"/>
        <w:jc w:val="center"/>
        <w:rPr>
          <w:rFonts w:ascii="Arial" w:hAnsi="Arial"/>
          <w:sz w:val="22"/>
          <w:szCs w:val="22"/>
        </w:rPr>
      </w:pPr>
    </w:p>
    <w:p w14:paraId="4AEA843F">
      <w:pPr>
        <w:pStyle w:val="579"/>
        <w:spacing w:before="0" w:after="0" w:line="240" w:lineRule="auto"/>
        <w:ind w:left="0" w:right="0" w:firstLine="0"/>
        <w:jc w:val="center"/>
        <w:rPr>
          <w:rFonts w:ascii="Arial" w:hAnsi="Arial"/>
          <w:sz w:val="22"/>
          <w:szCs w:val="22"/>
        </w:rPr>
      </w:pPr>
    </w:p>
    <w:p w14:paraId="198D9D4F">
      <w:pPr>
        <w:pStyle w:val="579"/>
        <w:spacing w:before="0" w:after="0" w:line="240" w:lineRule="auto"/>
        <w:ind w:left="0" w:right="0" w:firstLine="0"/>
        <w:jc w:val="center"/>
        <w:rPr>
          <w:rFonts w:ascii="Arial" w:hAnsi="Arial"/>
          <w:sz w:val="22"/>
          <w:szCs w:val="22"/>
        </w:rPr>
      </w:pPr>
    </w:p>
    <w:p w14:paraId="041C9D97">
      <w:pPr>
        <w:pStyle w:val="20"/>
        <w:spacing w:before="0" w:after="0" w:line="240" w:lineRule="auto"/>
        <w:ind w:left="0" w:right="0" w:firstLine="0"/>
        <w:jc w:val="center"/>
      </w:pPr>
      <w:r>
        <w:rPr>
          <w:rStyle w:val="34"/>
          <w:bCs/>
          <w:color w:val="000000"/>
          <w:sz w:val="22"/>
          <w:szCs w:val="22"/>
        </w:rPr>
        <w:t>_________________________________________</w:t>
      </w:r>
    </w:p>
    <w:p w14:paraId="00610E46">
      <w:pPr>
        <w:spacing w:before="0" w:after="0" w:line="240" w:lineRule="auto"/>
        <w:ind w:left="0" w:right="0" w:firstLine="0"/>
        <w:jc w:val="cent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(Assinatura, RG e CPF do declarante)</w:t>
      </w:r>
    </w:p>
    <w:p w14:paraId="7357A110">
      <w:pPr>
        <w:pStyle w:val="20"/>
        <w:spacing w:before="0" w:after="85" w:line="240" w:lineRule="auto"/>
        <w:ind w:left="0" w:righ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cs="Arial"/>
          <w:bCs/>
          <w:color w:val="000000"/>
          <w:sz w:val="22"/>
          <w:szCs w:val="22"/>
        </w:rPr>
        <w:t>Representante Legal</w:t>
      </w:r>
    </w:p>
    <w:sectPr>
      <w:footerReference r:id="rId5" w:type="default"/>
      <w:pgSz w:w="11906" w:h="16838"/>
      <w:pgMar w:top="2100" w:right="1134" w:bottom="1043" w:left="1701" w:header="0" w:footer="315" w:gutter="0"/>
      <w:pgNumType w:fmt="decimal"/>
      <w:cols w:space="720" w:num="1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SimSun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Arial Narrow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OpenSymbol;Arial Unicode M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 Old Style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Ecofont_Spranq_eco_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OpenSymbo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Sans Serif">
    <w:panose1 w:val="020B0604020202020204"/>
    <w:charset w:val="00"/>
    <w:family w:val="swiss"/>
    <w:pitch w:val="default"/>
    <w:sig w:usb0="E5002EFF" w:usb1="C000605B" w:usb2="00000029" w:usb3="00000000" w:csb0="200101FF" w:csb1="20280000"/>
  </w:font>
  <w:font w:name="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IDFont+F3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2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(Body CS)">
    <w:altName w:val="Time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imSun;宋体">
    <w:altName w:val="SimSu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ngal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ohit Hind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E58278">
    <w:pPr>
      <w:pStyle w:val="29"/>
      <w:spacing w:before="113" w:after="0" w:line="360" w:lineRule="auto"/>
      <w:jc w:val="center"/>
    </w:pPr>
    <w:r>
      <w:rPr>
        <w:rStyle w:val="34"/>
        <w:rFonts w:ascii="Arial" w:hAnsi="Arial" w:cs="Arial"/>
        <w:i/>
        <w:iCs/>
        <w:sz w:val="16"/>
        <w:szCs w:val="16"/>
      </w:rPr>
      <w:t xml:space="preserve">Página </w:t>
    </w:r>
    <w:r>
      <w:rPr>
        <w:rStyle w:val="34"/>
        <w:rFonts w:ascii="Arial" w:hAnsi="Arial" w:cs="Arial"/>
        <w:i/>
        <w:iCs/>
        <w:sz w:val="16"/>
        <w:szCs w:val="16"/>
      </w:rPr>
      <w:fldChar w:fldCharType="begin"/>
    </w:r>
    <w:r>
      <w:rPr>
        <w:rStyle w:val="34"/>
        <w:rFonts w:ascii="Arial" w:hAnsi="Arial" w:cs="Arial"/>
        <w:i/>
        <w:iCs/>
        <w:sz w:val="16"/>
        <w:szCs w:val="16"/>
      </w:rPr>
      <w:instrText xml:space="preserve"> PAGE </w:instrText>
    </w:r>
    <w:r>
      <w:rPr>
        <w:rStyle w:val="34"/>
        <w:rFonts w:ascii="Arial" w:hAnsi="Arial" w:cs="Arial"/>
        <w:i/>
        <w:iCs/>
        <w:sz w:val="16"/>
        <w:szCs w:val="16"/>
      </w:rPr>
      <w:fldChar w:fldCharType="separate"/>
    </w:r>
    <w:r>
      <w:rPr>
        <w:rStyle w:val="34"/>
        <w:rFonts w:ascii="Arial" w:hAnsi="Arial" w:cs="Arial"/>
        <w:i/>
        <w:iCs/>
        <w:sz w:val="16"/>
        <w:szCs w:val="16"/>
      </w:rPr>
      <w:t>2</w:t>
    </w:r>
    <w:r>
      <w:rPr>
        <w:rStyle w:val="34"/>
        <w:rFonts w:ascii="Arial" w:hAnsi="Arial" w:cs="Arial"/>
        <w:i/>
        <w:iCs/>
        <w:sz w:val="16"/>
        <w:szCs w:val="16"/>
      </w:rPr>
      <w:fldChar w:fldCharType="end"/>
    </w:r>
    <w:r>
      <w:rPr>
        <w:rStyle w:val="34"/>
        <w:rFonts w:ascii="Arial" w:hAnsi="Arial" w:cs="Arial"/>
        <w:i/>
        <w:iCs/>
        <w:sz w:val="16"/>
        <w:szCs w:val="16"/>
      </w:rPr>
      <w:t xml:space="preserve"> de </w:t>
    </w:r>
    <w:r>
      <w:rPr>
        <w:rStyle w:val="34"/>
        <w:rFonts w:ascii="Arial" w:hAnsi="Arial" w:cs="Arial"/>
        <w:i/>
        <w:iCs/>
        <w:sz w:val="16"/>
        <w:szCs w:val="16"/>
      </w:rPr>
      <w:fldChar w:fldCharType="begin"/>
    </w:r>
    <w:r>
      <w:rPr>
        <w:rStyle w:val="34"/>
        <w:rFonts w:ascii="Arial" w:hAnsi="Arial" w:cs="Arial"/>
        <w:i/>
        <w:iCs/>
        <w:sz w:val="16"/>
        <w:szCs w:val="16"/>
      </w:rPr>
      <w:instrText xml:space="preserve"> NUMPAGES \* ARABIC </w:instrText>
    </w:r>
    <w:r>
      <w:rPr>
        <w:rStyle w:val="34"/>
        <w:rFonts w:ascii="Arial" w:hAnsi="Arial" w:cs="Arial"/>
        <w:i/>
        <w:iCs/>
        <w:sz w:val="16"/>
        <w:szCs w:val="16"/>
      </w:rPr>
      <w:fldChar w:fldCharType="separate"/>
    </w:r>
    <w:r>
      <w:rPr>
        <w:rStyle w:val="34"/>
        <w:rFonts w:ascii="Arial" w:hAnsi="Arial" w:cs="Arial"/>
        <w:i/>
        <w:iCs/>
        <w:sz w:val="16"/>
        <w:szCs w:val="16"/>
      </w:rPr>
      <w:t>2</w:t>
    </w:r>
    <w:r>
      <w:rPr>
        <w:rStyle w:val="34"/>
        <w:rFonts w:ascii="Arial" w:hAnsi="Arial" w:cs="Arial"/>
        <w:i/>
        <w:iCs/>
        <w:sz w:val="16"/>
        <w:szCs w:val="16"/>
      </w:rPr>
      <w:fldChar w:fldCharType="end"/>
    </w:r>
  </w:p>
  <w:p w14:paraId="70CB4556">
    <w:pPr>
      <w:pStyle w:val="29"/>
      <w:spacing w:line="360" w:lineRule="auto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lowerLetter"/>
      <w:suff w:val="space"/>
      <w:lvlText w:val="%1)"/>
      <w:lvlJc w:val="left"/>
      <w:pPr>
        <w:tabs>
          <w:tab w:val="left" w:pos="0"/>
        </w:tabs>
        <w:ind w:left="0" w:firstLine="0"/>
      </w:pPr>
      <w:rPr>
        <w:rFonts w:ascii="Arial" w:hAnsi="Arial"/>
        <w:b/>
        <w:bCs/>
        <w:sz w:val="20"/>
        <w:szCs w:val="20"/>
      </w:rPr>
    </w:lvl>
    <w:lvl w:ilvl="1" w:tentative="0">
      <w:start w:val="1"/>
      <w:numFmt w:val="decimal"/>
      <w:lvlText w:val="%2."/>
      <w:lvlJc w:val="left"/>
      <w:pPr>
        <w:tabs>
          <w:tab w:val="left" w:pos="0"/>
        </w:tabs>
        <w:ind w:left="1080" w:hanging="360"/>
      </w:pPr>
      <w:rPr>
        <w:rFonts w:ascii="OpenSymbol;Arial Unicode MS" w:hAnsi="OpenSymbol;Arial Unicode MS" w:cs="OpenSymbol;Arial Unicode MS"/>
      </w:rPr>
    </w:lvl>
    <w:lvl w:ilvl="2" w:tentative="0">
      <w:start w:val="1"/>
      <w:numFmt w:val="decimal"/>
      <w:lvlText w:val="%3."/>
      <w:lvlJc w:val="left"/>
      <w:pPr>
        <w:tabs>
          <w:tab w:val="left" w:pos="0"/>
        </w:tabs>
        <w:ind w:left="1440" w:hanging="360"/>
      </w:pPr>
      <w:rPr>
        <w:rFonts w:ascii="OpenSymbol;Arial Unicode MS" w:hAnsi="OpenSymbol;Arial Unicode MS" w:cs="OpenSymbol;Arial Unicode MS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1800" w:hanging="360"/>
      </w:pPr>
      <w:rPr>
        <w:rFonts w:ascii="OpenSymbol;Arial Unicode MS" w:hAnsi="OpenSymbol;Arial Unicode MS" w:cs="OpenSymbol;Arial Unicode MS"/>
      </w:rPr>
    </w:lvl>
    <w:lvl w:ilvl="4" w:tentative="0">
      <w:start w:val="1"/>
      <w:numFmt w:val="decimal"/>
      <w:lvlText w:val="%5."/>
      <w:lvlJc w:val="left"/>
      <w:pPr>
        <w:tabs>
          <w:tab w:val="left" w:pos="0"/>
        </w:tabs>
        <w:ind w:left="2160" w:hanging="360"/>
      </w:pPr>
      <w:rPr>
        <w:rFonts w:ascii="OpenSymbol;Arial Unicode MS" w:hAnsi="OpenSymbol;Arial Unicode MS" w:cs="OpenSymbol;Arial Unicode MS"/>
      </w:rPr>
    </w:lvl>
    <w:lvl w:ilvl="5" w:tentative="0">
      <w:start w:val="1"/>
      <w:numFmt w:val="decimal"/>
      <w:lvlText w:val="%6."/>
      <w:lvlJc w:val="left"/>
      <w:pPr>
        <w:tabs>
          <w:tab w:val="left" w:pos="0"/>
        </w:tabs>
        <w:ind w:left="2520" w:hanging="360"/>
      </w:pPr>
      <w:rPr>
        <w:rFonts w:ascii="OpenSymbol;Arial Unicode MS" w:hAnsi="OpenSymbol;Arial Unicode MS" w:cs="OpenSymbol;Arial Unicode MS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2880" w:hanging="360"/>
      </w:pPr>
      <w:rPr>
        <w:rFonts w:ascii="OpenSymbol;Arial Unicode MS" w:hAnsi="OpenSymbol;Arial Unicode MS" w:cs="OpenSymbol;Arial Unicode MS"/>
      </w:rPr>
    </w:lvl>
    <w:lvl w:ilvl="7" w:tentative="0">
      <w:start w:val="1"/>
      <w:numFmt w:val="decimal"/>
      <w:lvlText w:val="%8."/>
      <w:lvlJc w:val="left"/>
      <w:pPr>
        <w:tabs>
          <w:tab w:val="left" w:pos="0"/>
        </w:tabs>
        <w:ind w:left="3240" w:hanging="360"/>
      </w:pPr>
      <w:rPr>
        <w:rFonts w:ascii="OpenSymbol;Arial Unicode MS" w:hAnsi="OpenSymbol;Arial Unicode MS" w:cs="OpenSymbol;Arial Unicode MS"/>
      </w:rPr>
    </w:lvl>
    <w:lvl w:ilvl="8" w:tentative="0">
      <w:start w:val="1"/>
      <w:numFmt w:val="decimal"/>
      <w:lvlText w:val="%9."/>
      <w:lvlJc w:val="left"/>
      <w:pPr>
        <w:tabs>
          <w:tab w:val="left" w:pos="0"/>
        </w:tabs>
        <w:ind w:left="3600" w:hanging="360"/>
      </w:pPr>
      <w:rPr>
        <w:rFonts w:ascii="OpenSymbol;Arial Unicode MS" w:hAnsi="OpenSymbol;Arial Unicode MS" w:cs="OpenSymbol;Arial Unicode MS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pStyle w:val="662"/>
      <w:suff w:val="nothing"/>
      <w:lvlText w:val="CLÁUSULA %1ª - "/>
      <w:lvlJc w:val="left"/>
      <w:pPr>
        <w:tabs>
          <w:tab w:val="left" w:pos="0"/>
        </w:tabs>
        <w:ind w:left="0" w:firstLine="0"/>
      </w:pPr>
      <w:rPr>
        <w:rFonts w:ascii="Times New Roman" w:hAnsi="Times New Roman" w:eastAsia="Arial Narrow" w:cs="OpenSymbol;Arial Unicode MS"/>
        <w:b/>
        <w:bCs/>
        <w:color w:val="000000"/>
        <w:sz w:val="26"/>
        <w:szCs w:val="26"/>
        <w:shd w:val="clear" w:fill="auto"/>
      </w:rPr>
    </w:lvl>
    <w:lvl w:ilvl="1" w:tentative="0">
      <w:start w:val="1"/>
      <w:numFmt w:val="decimal"/>
      <w:suff w:val="space"/>
      <w:lvlText w:val="%1.%2. "/>
      <w:lvlJc w:val="left"/>
      <w:pPr>
        <w:tabs>
          <w:tab w:val="left" w:pos="0"/>
        </w:tabs>
        <w:ind w:left="0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2" w:tentative="0">
      <w:start w:val="1"/>
      <w:numFmt w:val="decimal"/>
      <w:suff w:val="space"/>
      <w:lvlText w:val="%1.%2.%3. "/>
      <w:lvlJc w:val="left"/>
      <w:pPr>
        <w:tabs>
          <w:tab w:val="left" w:pos="0"/>
        </w:tabs>
        <w:ind w:left="567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3" w:tentative="0">
      <w:start w:val="1"/>
      <w:numFmt w:val="decimal"/>
      <w:suff w:val="space"/>
      <w:lvlText w:val="%1.%2.%3.%4. "/>
      <w:lvlJc w:val="left"/>
      <w:pPr>
        <w:tabs>
          <w:tab w:val="left" w:pos="0"/>
        </w:tabs>
        <w:ind w:left="1134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4" w:tentative="0">
      <w:start w:val="1"/>
      <w:numFmt w:val="decimal"/>
      <w:suff w:val="space"/>
      <w:lvlText w:val="%1.%2.%3.%4.%5. "/>
      <w:lvlJc w:val="left"/>
      <w:pPr>
        <w:tabs>
          <w:tab w:val="left" w:pos="0"/>
        </w:tabs>
        <w:ind w:left="1701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5" w:tentative="0">
      <w:start w:val="1"/>
      <w:numFmt w:val="decimal"/>
      <w:suff w:val="space"/>
      <w:lvlText w:val="%1.%2.%3.%4.%5.%6. "/>
      <w:lvlJc w:val="left"/>
      <w:pPr>
        <w:tabs>
          <w:tab w:val="left" w:pos="0"/>
        </w:tabs>
        <w:ind w:left="2268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6" w:tentative="0">
      <w:start w:val="1"/>
      <w:numFmt w:val="decimal"/>
      <w:suff w:val="space"/>
      <w:lvlText w:val="%1.%2.%3.%4.%5.%6.%7. "/>
      <w:lvlJc w:val="left"/>
      <w:pPr>
        <w:tabs>
          <w:tab w:val="left" w:pos="0"/>
        </w:tabs>
        <w:ind w:left="2835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7" w:tentative="0">
      <w:start w:val="1"/>
      <w:numFmt w:val="decimal"/>
      <w:suff w:val="space"/>
      <w:lvlText w:val="%1.%2.%3.%4.%5.%6.%7.%8. "/>
      <w:lvlJc w:val="left"/>
      <w:pPr>
        <w:tabs>
          <w:tab w:val="left" w:pos="0"/>
        </w:tabs>
        <w:ind w:left="3402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  <w:lvl w:ilvl="8" w:tentative="0">
      <w:start w:val="1"/>
      <w:numFmt w:val="decimal"/>
      <w:suff w:val="space"/>
      <w:lvlText w:val="%1.%2.%3.%4.%5.%6.%7.%8.%9. "/>
      <w:lvlJc w:val="left"/>
      <w:pPr>
        <w:tabs>
          <w:tab w:val="left" w:pos="0"/>
        </w:tabs>
        <w:ind w:left="3969" w:firstLine="0"/>
      </w:pPr>
      <w:rPr>
        <w:rFonts w:ascii="Arial" w:hAnsi="Arial" w:eastAsia="Arial Narrow" w:cs="OpenSymbol;Arial Unicode MS"/>
        <w:b/>
        <w:bCs/>
        <w:color w:val="000000"/>
        <w:sz w:val="22"/>
        <w:szCs w:val="24"/>
        <w:shd w:val="clear" w:fill="auto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pStyle w:val="4"/>
      <w:suff w:val="nothing"/>
      <w:lvlText w:val="CLÁUSULA %1ª - "/>
      <w:lvlJc w:val="left"/>
      <w:pPr>
        <w:tabs>
          <w:tab w:val="left" w:pos="0"/>
        </w:tabs>
        <w:ind w:left="0" w:firstLine="0"/>
      </w:pPr>
      <w:rPr>
        <w:rFonts w:ascii="Arial" w:hAnsi="Arial" w:cs="Arial"/>
        <w:b/>
        <w:sz w:val="22"/>
        <w:szCs w:val="22"/>
        <w:u w:val="none"/>
      </w:rPr>
    </w:lvl>
    <w:lvl w:ilvl="1" w:tentative="0">
      <w:start w:val="1"/>
      <w:numFmt w:val="decimal"/>
      <w:suff w:val="space"/>
      <w:lvlText w:val="%1.%2"/>
      <w:lvlJc w:val="left"/>
      <w:pPr>
        <w:tabs>
          <w:tab w:val="left" w:pos="0"/>
        </w:tabs>
        <w:ind w:left="0" w:firstLine="0"/>
      </w:pPr>
      <w:rPr>
        <w:rFonts w:ascii="Arial" w:hAnsi="Arial" w:cs="Arial"/>
        <w:b w:val="0"/>
        <w:bCs w:val="0"/>
        <w:color w:val="000000"/>
        <w:sz w:val="22"/>
        <w:szCs w:val="22"/>
        <w:u w:val="none"/>
      </w:rPr>
    </w:lvl>
    <w:lvl w:ilvl="2" w:tentative="0">
      <w:start w:val="1"/>
      <w:numFmt w:val="decimal"/>
      <w:suff w:val="space"/>
      <w:lvlText w:val="%1.%2.%3"/>
      <w:lvlJc w:val="left"/>
      <w:pPr>
        <w:tabs>
          <w:tab w:val="left" w:pos="0"/>
        </w:tabs>
        <w:ind w:left="567" w:firstLine="0"/>
      </w:pPr>
      <w:rPr>
        <w:rFonts w:ascii="Arial" w:hAnsi="Arial" w:cs="Arial"/>
        <w:b w:val="0"/>
        <w:bCs w:val="0"/>
        <w:color w:val="000000"/>
        <w:sz w:val="22"/>
        <w:szCs w:val="22"/>
        <w:u w:val="none"/>
      </w:rPr>
    </w:lvl>
    <w:lvl w:ilvl="3" w:tentative="0">
      <w:start w:val="1"/>
      <w:numFmt w:val="decimal"/>
      <w:suff w:val="space"/>
      <w:lvlText w:val="%1.%2.%3.%4"/>
      <w:lvlJc w:val="left"/>
      <w:pPr>
        <w:tabs>
          <w:tab w:val="left" w:pos="0"/>
        </w:tabs>
        <w:ind w:left="1134" w:firstLine="0"/>
      </w:pPr>
      <w:rPr>
        <w:rFonts w:ascii="Arial" w:hAnsi="Arial" w:cs="Arial"/>
        <w:b w:val="0"/>
        <w:bCs w:val="0"/>
        <w:sz w:val="22"/>
        <w:szCs w:val="22"/>
        <w:u w:val="none"/>
      </w:rPr>
    </w:lvl>
    <w:lvl w:ilvl="4" w:tentative="0">
      <w:start w:val="1"/>
      <w:numFmt w:val="decimal"/>
      <w:suff w:val="space"/>
      <w:lvlText w:val="%1.%2.%3.%4.%5"/>
      <w:lvlJc w:val="left"/>
      <w:pPr>
        <w:tabs>
          <w:tab w:val="left" w:pos="0"/>
        </w:tabs>
        <w:ind w:left="1701" w:firstLine="0"/>
      </w:pPr>
      <w:rPr>
        <w:rFonts w:ascii="Arial" w:hAnsi="Arial" w:cs="Arial"/>
        <w:b/>
        <w:sz w:val="24"/>
        <w:szCs w:val="24"/>
        <w:u w:val="none"/>
      </w:rPr>
    </w:lvl>
    <w:lvl w:ilvl="5" w:tentative="0">
      <w:start w:val="1"/>
      <w:numFmt w:val="decimal"/>
      <w:suff w:val="space"/>
      <w:lvlText w:val=" %1.%2.%3.%4.%5.%6 - "/>
      <w:lvlJc w:val="left"/>
      <w:pPr>
        <w:tabs>
          <w:tab w:val="left" w:pos="0"/>
        </w:tabs>
        <w:ind w:left="2268" w:firstLine="0"/>
      </w:pPr>
      <w:rPr>
        <w:rFonts w:ascii="Arial" w:hAnsi="Arial" w:cs="Arial"/>
        <w:b/>
        <w:sz w:val="24"/>
        <w:szCs w:val="24"/>
        <w:u w:val="none"/>
      </w:rPr>
    </w:lvl>
    <w:lvl w:ilvl="6" w:tentative="0">
      <w:start w:val="1"/>
      <w:numFmt w:val="decimal"/>
      <w:suff w:val="space"/>
      <w:lvlText w:val=" %1.%2.%3.%4.%5.%6.%7 - "/>
      <w:lvlJc w:val="left"/>
      <w:pPr>
        <w:tabs>
          <w:tab w:val="left" w:pos="0"/>
        </w:tabs>
        <w:ind w:left="2835" w:firstLine="0"/>
      </w:pPr>
      <w:rPr>
        <w:rFonts w:ascii="Arial" w:hAnsi="Arial" w:cs="Arial"/>
        <w:b/>
        <w:sz w:val="24"/>
        <w:szCs w:val="24"/>
        <w:u w:val="none"/>
      </w:rPr>
    </w:lvl>
    <w:lvl w:ilvl="7" w:tentative="0">
      <w:start w:val="1"/>
      <w:numFmt w:val="decimal"/>
      <w:suff w:val="space"/>
      <w:lvlText w:val=" %1.%2.%3.%4.%5.%6.%7.%8 - "/>
      <w:lvlJc w:val="left"/>
      <w:pPr>
        <w:tabs>
          <w:tab w:val="left" w:pos="0"/>
        </w:tabs>
        <w:ind w:left="3402" w:firstLine="0"/>
      </w:pPr>
      <w:rPr>
        <w:rFonts w:ascii="Arial" w:hAnsi="Arial" w:cs="Arial"/>
        <w:b/>
        <w:sz w:val="24"/>
        <w:szCs w:val="24"/>
        <w:u w:val="none"/>
      </w:rPr>
    </w:lvl>
    <w:lvl w:ilvl="8" w:tentative="0">
      <w:start w:val="1"/>
      <w:numFmt w:val="decimal"/>
      <w:suff w:val="space"/>
      <w:lvlText w:val=" %1.%2.%3.%4.%5.%6.%7.%8.%9 - "/>
      <w:lvlJc w:val="left"/>
      <w:pPr>
        <w:tabs>
          <w:tab w:val="left" w:pos="0"/>
        </w:tabs>
        <w:ind w:left="3969" w:firstLine="0"/>
      </w:pPr>
      <w:rPr>
        <w:rFonts w:ascii="Arial" w:hAnsi="Arial" w:cs="Arial"/>
        <w:b/>
        <w:sz w:val="24"/>
        <w:szCs w:val="24"/>
        <w:u w:val="none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none"/>
      <w:pStyle w:val="2"/>
      <w:suff w:val="nothing"/>
      <w:lvlText w:val="%1"/>
      <w:lvlJc w:val="left"/>
      <w:pPr>
        <w:tabs>
          <w:tab w:val="left" w:pos="0"/>
        </w:tabs>
        <w:ind w:left="0" w:firstLine="0"/>
      </w:pPr>
      <w:rPr>
        <w:rFonts w:ascii="Arial" w:hAnsi="Arial" w:cs="Arial"/>
        <w:b/>
        <w:sz w:val="24"/>
        <w:szCs w:val="24"/>
        <w:u w:val="none"/>
      </w:rPr>
    </w:lvl>
    <w:lvl w:ilvl="1" w:tentative="0">
      <w:start w:val="1"/>
      <w:numFmt w:val="none"/>
      <w:pStyle w:val="3"/>
      <w:suff w:val="nothing"/>
      <w:lvlText w:val="%2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%3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pStyle w:val="5"/>
      <w:suff w:val="nothing"/>
      <w:lvlText w:val="%4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pStyle w:val="6"/>
      <w:suff w:val="nothing"/>
      <w:lvlText w:val="%5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7"/>
      <w:suff w:val="nothing"/>
      <w:lvlText w:val="%6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pStyle w:val="8"/>
      <w:suff w:val="nothing"/>
      <w:lvlText w:val="%7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9"/>
      <w:suff w:val="nothing"/>
      <w:lvlText w:val="%8"/>
      <w:lvlJc w:val="left"/>
      <w:pPr>
        <w:tabs>
          <w:tab w:val="left" w:pos="0"/>
        </w:tabs>
        <w:ind w:left="0" w:firstLine="0"/>
      </w:pPr>
      <w:rPr>
        <w:rFonts w:ascii="Arial" w:hAnsi="Arial" w:eastAsia="Arial Narrow" w:cs="OpenSymbol;Arial Unicode MS"/>
        <w:b/>
        <w:bCs/>
        <w:color w:val="000000"/>
        <w:sz w:val="24"/>
        <w:szCs w:val="24"/>
        <w:shd w:val="clear" w:fill="auto"/>
        <w:lang w:val="pt-BR" w:eastAsia="zh-CN" w:bidi="ar-SA"/>
      </w:rPr>
    </w:lvl>
    <w:lvl w:ilvl="8" w:tentative="0">
      <w:start w:val="1"/>
      <w:numFmt w:val="none"/>
      <w:pStyle w:val="10"/>
      <w:suff w:val="nothing"/>
      <w:lvlText w:val="%9"/>
      <w:lvlJc w:val="left"/>
      <w:pPr>
        <w:tabs>
          <w:tab w:val="left" w:pos="0"/>
        </w:tabs>
        <w:ind w:left="432" w:hanging="432"/>
      </w:pPr>
    </w:lvl>
  </w:abstractNum>
  <w:abstractNum w:abstractNumId="4">
    <w:nsid w:val="59ADCABA"/>
    <w:multiLevelType w:val="multilevel"/>
    <w:tmpl w:val="59ADCABA"/>
    <w:lvl w:ilvl="0" w:tentative="0">
      <w:start w:val="1"/>
      <w:numFmt w:val="decimal"/>
      <w:pStyle w:val="634"/>
      <w:lvlText w:val="%1"/>
      <w:lvlJc w:val="left"/>
      <w:pPr>
        <w:tabs>
          <w:tab w:val="left" w:pos="0"/>
        </w:tabs>
        <w:ind w:left="360" w:hanging="360"/>
      </w:pPr>
      <w:rPr>
        <w:rFonts w:cs="Times New Roman"/>
      </w:rPr>
    </w:lvl>
    <w:lvl w:ilvl="1" w:tentative="0">
      <w:start w:val="1"/>
      <w:numFmt w:val="decimal"/>
      <w:lvlText w:val="%1.%2"/>
      <w:lvlJc w:val="left"/>
      <w:pPr>
        <w:tabs>
          <w:tab w:val="left" w:pos="0"/>
        </w:tabs>
        <w:ind w:left="999" w:hanging="432"/>
      </w:pPr>
      <w:rPr>
        <w:rFonts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3198" w:hanging="504"/>
      </w:pPr>
      <w:rPr>
        <w:rFonts w:ascii="Arial" w:hAnsi="Arial" w:cs="Arial"/>
      </w:rPr>
    </w:lvl>
    <w:lvl w:ilvl="3" w:tentative="0">
      <w:start w:val="1"/>
      <w:numFmt w:val="decimal"/>
      <w:lvlText w:val="%1.%2.%3.%4"/>
      <w:lvlJc w:val="left"/>
      <w:pPr>
        <w:tabs>
          <w:tab w:val="left" w:pos="0"/>
        </w:tabs>
        <w:ind w:left="2491" w:hanging="648"/>
      </w:pPr>
      <w:rPr>
        <w:rFonts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0"/>
        </w:tabs>
        <w:ind w:left="2232" w:hanging="792"/>
      </w:pPr>
      <w:rPr>
        <w:rFonts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2736" w:hanging="936"/>
      </w:pPr>
      <w:rPr>
        <w:rFonts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0"/>
        </w:tabs>
        <w:ind w:left="3240" w:hanging="1080"/>
      </w:pPr>
      <w:rPr>
        <w:rFonts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0"/>
        </w:tabs>
        <w:ind w:left="3744" w:hanging="1224"/>
      </w:pPr>
      <w:rPr>
        <w:rFonts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4320" w:hanging="144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autoHyphenation/>
  <w:hyphenationZone w:val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78F62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NSimSu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Placeholder Text"/>
    <w:lsdException w:qFormat="1" w:unhideWhenUsed="0" w:uiPriority="0" w:semiHidden="0" w:name="List Paragraph"/>
    <w:lsdException w:qFormat="1" w:unhideWhenUsed="0" w:uiPriority="0" w:semiHidden="0" w:name="Quote"/>
  </w:latentStyles>
  <w:style w:type="paragraph" w:default="1" w:styleId="1">
    <w:name w:val="Normal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Times New Roman" w:hAnsi="Times New Roman" w:eastAsia="Times New Roman" w:cs="Times New Roman"/>
      <w:color w:val="auto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uppressAutoHyphens/>
      <w:outlineLvl w:val="0"/>
    </w:pPr>
    <w:rPr>
      <w:rFonts w:ascii="Bookman Old Style" w:hAnsi="Bookman Old Style" w:eastAsia="Bookman Old Style" w:cs="Bookman Old Style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uppressAutoHyphens/>
      <w:jc w:val="center"/>
      <w:outlineLvl w:val="1"/>
    </w:pPr>
    <w:rPr>
      <w:rFonts w:ascii="Arial" w:hAnsi="Arial"/>
      <w:b/>
      <w:sz w:val="28"/>
    </w:rPr>
  </w:style>
  <w:style w:type="paragraph" w:styleId="4">
    <w:name w:val="heading 3"/>
    <w:basedOn w:val="1"/>
    <w:next w:val="1"/>
    <w:qFormat/>
    <w:uiPriority w:val="0"/>
    <w:pPr>
      <w:keepNext/>
      <w:widowControl w:val="0"/>
      <w:numPr>
        <w:ilvl w:val="0"/>
        <w:numId w:val="2"/>
      </w:numPr>
      <w:pBdr>
        <w:bottom w:val="single" w:color="000000" w:sz="2" w:space="1"/>
      </w:pBdr>
      <w:suppressAutoHyphens/>
      <w:spacing w:before="0" w:after="113"/>
      <w:jc w:val="both"/>
    </w:pPr>
    <w:rPr>
      <w:rFonts w:ascii="Arial" w:hAnsi="Arial" w:eastAsia="Tahoma" w:cs="Tahoma"/>
      <w:b/>
      <w:sz w:val="22"/>
      <w:szCs w:val="22"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suppressAutoHyphens/>
      <w:jc w:val="right"/>
      <w:outlineLvl w:val="3"/>
    </w:pPr>
    <w:rPr>
      <w:rFonts w:ascii="Bookman Old Style" w:hAnsi="Bookman Old Style" w:eastAsia="Bookman Old Style" w:cs="Bookman Old Style"/>
      <w:b/>
      <w:sz w:val="22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suppressAutoHyphens/>
      <w:jc w:val="center"/>
      <w:outlineLvl w:val="4"/>
    </w:pPr>
    <w:rPr>
      <w:rFonts w:ascii="Arial Narrow" w:hAnsi="Arial Narrow" w:eastAsia="Arial Narrow" w:cs="Arial Narrow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suppressAutoHyphens/>
      <w:snapToGrid w:val="0"/>
      <w:jc w:val="right"/>
      <w:outlineLvl w:val="5"/>
    </w:pPr>
    <w:rPr>
      <w:rFonts w:ascii="Arial Narrow" w:hAnsi="Arial Narrow" w:eastAsia="Arial Narrow" w:cs="Arial Narrow"/>
      <w:b/>
      <w:sz w:val="24"/>
    </w:rPr>
  </w:style>
  <w:style w:type="paragraph" w:styleId="8">
    <w:name w:val="heading 7"/>
    <w:basedOn w:val="1"/>
    <w:next w:val="1"/>
    <w:qFormat/>
    <w:uiPriority w:val="0"/>
    <w:pPr>
      <w:keepNext/>
      <w:numPr>
        <w:ilvl w:val="6"/>
        <w:numId w:val="1"/>
      </w:numPr>
      <w:tabs>
        <w:tab w:val="left" w:pos="360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center"/>
      <w:outlineLvl w:val="6"/>
    </w:pPr>
    <w:rPr>
      <w:rFonts w:ascii="Arial Narrow" w:hAnsi="Arial Narrow" w:eastAsia="Arial Narrow" w:cs="Arial Narrow"/>
      <w:b/>
      <w:sz w:val="24"/>
      <w:u w:val="single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uppressAutoHyphens/>
      <w:spacing w:before="240" w:after="60"/>
      <w:outlineLvl w:val="7"/>
    </w:pPr>
    <w:rPr>
      <w:rFonts w:ascii="Arial" w:hAnsi="Arial" w:eastAsia="Arial" w:cs="Arial"/>
      <w:i/>
    </w:rPr>
  </w:style>
  <w:style w:type="paragraph" w:styleId="10">
    <w:name w:val="heading 9"/>
    <w:basedOn w:val="1"/>
    <w:next w:val="1"/>
    <w:qFormat/>
    <w:uiPriority w:val="0"/>
    <w:pPr>
      <w:keepNext/>
      <w:numPr>
        <w:ilvl w:val="8"/>
        <w:numId w:val="1"/>
      </w:numPr>
      <w:suppressAutoHyphens/>
      <w:jc w:val="center"/>
      <w:outlineLvl w:val="8"/>
    </w:pPr>
    <w:rPr>
      <w:rFonts w:ascii="Arial Narrow" w:hAnsi="Arial Narrow" w:eastAsia="Arial Narrow" w:cs="Arial Narrow"/>
      <w:b/>
      <w:sz w:val="22"/>
      <w:szCs w:val="22"/>
    </w:rPr>
  </w:style>
  <w:style w:type="character" w:default="1" w:styleId="11">
    <w:name w:val="Default Paragraph Font"/>
    <w:qFormat/>
    <w:uiPriority w:val="0"/>
  </w:style>
  <w:style w:type="table" w:default="1" w:styleId="1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  <w:bCs/>
    </w:rPr>
  </w:style>
  <w:style w:type="character" w:styleId="14">
    <w:name w:val="annotation reference"/>
    <w:qFormat/>
    <w:uiPriority w:val="0"/>
    <w:rPr>
      <w:sz w:val="16"/>
    </w:rPr>
  </w:style>
  <w:style w:type="character" w:styleId="15">
    <w:name w:val="FollowedHyperlink"/>
    <w:uiPriority w:val="0"/>
    <w:rPr>
      <w:color w:val="800000"/>
      <w:u w:val="single"/>
    </w:rPr>
  </w:style>
  <w:style w:type="character" w:styleId="16">
    <w:name w:val="Hyperlink"/>
    <w:basedOn w:val="17"/>
    <w:uiPriority w:val="0"/>
    <w:rPr>
      <w:color w:val="0000FF"/>
      <w:u w:val="single"/>
    </w:rPr>
  </w:style>
  <w:style w:type="character" w:customStyle="1" w:styleId="17">
    <w:name w:val="Fonte parág. padrão1"/>
    <w:qFormat/>
    <w:uiPriority w:val="0"/>
  </w:style>
  <w:style w:type="character" w:styleId="18">
    <w:name w:val="page number"/>
    <w:basedOn w:val="17"/>
    <w:uiPriority w:val="0"/>
  </w:style>
  <w:style w:type="paragraph" w:styleId="19">
    <w:name w:val="List"/>
    <w:basedOn w:val="20"/>
    <w:uiPriority w:val="0"/>
    <w:pPr>
      <w:suppressAutoHyphens/>
    </w:pPr>
    <w:rPr>
      <w:rFonts w:cs="Tahoma"/>
    </w:rPr>
  </w:style>
  <w:style w:type="paragraph" w:styleId="20">
    <w:name w:val="Body Text"/>
    <w:basedOn w:val="1"/>
    <w:uiPriority w:val="0"/>
    <w:pPr>
      <w:suppressAutoHyphens/>
    </w:pPr>
    <w:rPr>
      <w:rFonts w:ascii="Arial" w:hAnsi="Arial" w:eastAsia="Arial" w:cs="Arial"/>
      <w:sz w:val="26"/>
    </w:rPr>
  </w:style>
  <w:style w:type="paragraph" w:styleId="21">
    <w:name w:val="annotation text"/>
    <w:basedOn w:val="1"/>
    <w:qFormat/>
    <w:uiPriority w:val="0"/>
    <w:rPr>
      <w:rFonts w:eastAsia="Tahoma"/>
      <w:sz w:val="20"/>
      <w:szCs w:val="20"/>
      <w:lang w:eastAsia="pt-BR"/>
    </w:rPr>
  </w:style>
  <w:style w:type="paragraph" w:styleId="22">
    <w:name w:val="Title"/>
    <w:basedOn w:val="1"/>
    <w:next w:val="1"/>
    <w:qFormat/>
    <w:uiPriority w:val="0"/>
    <w:pPr>
      <w:tabs>
        <w:tab w:val="left" w:pos="2121"/>
        <w:tab w:val="left" w:pos="4241"/>
      </w:tabs>
      <w:spacing w:before="120" w:after="120"/>
      <w:jc w:val="center"/>
    </w:pPr>
    <w:rPr>
      <w:rFonts w:cs="Times New Roman (Body CS)"/>
      <w:color w:val="303848"/>
      <w:spacing w:val="80"/>
      <w:sz w:val="52"/>
    </w:rPr>
  </w:style>
  <w:style w:type="paragraph" w:styleId="23">
    <w:name w:val="List Bullet 5"/>
    <w:basedOn w:val="1"/>
    <w:qFormat/>
    <w:uiPriority w:val="0"/>
    <w:pPr>
      <w:spacing w:before="0" w:after="0"/>
      <w:contextualSpacing/>
    </w:pPr>
    <w:rPr>
      <w:rFonts w:eastAsia="Tahoma"/>
      <w:lang w:eastAsia="pt-BR"/>
    </w:rPr>
  </w:style>
  <w:style w:type="paragraph" w:styleId="24">
    <w:name w:val="Normal (Web)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styleId="25">
    <w:name w:val="Plain Text"/>
    <w:basedOn w:val="1"/>
    <w:qFormat/>
    <w:uiPriority w:val="0"/>
    <w:rPr>
      <w:rFonts w:ascii="Calibri" w:hAnsi="Calibri" w:eastAsia="Calibri" w:cs="Calibri"/>
      <w:sz w:val="22"/>
      <w:szCs w:val="22"/>
      <w:lang w:eastAsia="en-US"/>
    </w:rPr>
  </w:style>
  <w:style w:type="paragraph" w:styleId="26">
    <w:name w:val="List Continue"/>
    <w:basedOn w:val="19"/>
    <w:uiPriority w:val="0"/>
    <w:pPr>
      <w:suppressAutoHyphens/>
      <w:spacing w:before="0" w:after="120"/>
      <w:ind w:left="360" w:right="0" w:firstLine="0"/>
    </w:pPr>
  </w:style>
  <w:style w:type="paragraph" w:styleId="27">
    <w:name w:val="header"/>
    <w:basedOn w:val="1"/>
    <w:uiPriority w:val="0"/>
    <w:pPr>
      <w:tabs>
        <w:tab w:val="center" w:pos="4419"/>
        <w:tab w:val="right" w:pos="8838"/>
      </w:tabs>
      <w:suppressAutoHyphens/>
    </w:pPr>
    <w:rPr>
      <w:rFonts w:ascii="Arial" w:hAnsi="Arial" w:eastAsia="Arial" w:cs="Arial"/>
      <w:sz w:val="22"/>
    </w:rPr>
  </w:style>
  <w:style w:type="paragraph" w:styleId="28">
    <w:name w:val="annotation subject"/>
    <w:qFormat/>
    <w:uiPriority w:val="0"/>
    <w:pPr>
      <w:keepNext w:val="0"/>
      <w:keepLines w:val="0"/>
      <w:pageBreakBefore w:val="0"/>
      <w:widowControl/>
      <w:shd w:val="clear" w:fill="auto"/>
      <w:suppressAutoHyphens w:val="0"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Calibri" w:hAnsi="Calibri" w:eastAsia="Tahoma" w:cs="Arial"/>
      <w:b/>
      <w:bCs/>
      <w:color w:val="auto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styleId="29">
    <w:name w:val="footer"/>
    <w:basedOn w:val="1"/>
    <w:uiPriority w:val="0"/>
    <w:pPr>
      <w:tabs>
        <w:tab w:val="center" w:pos="4419"/>
        <w:tab w:val="right" w:pos="8838"/>
      </w:tabs>
      <w:suppressAutoHyphens/>
    </w:pPr>
  </w:style>
  <w:style w:type="paragraph" w:styleId="30">
    <w:name w:val="caption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styleId="31">
    <w:name w:val="Balloon Text"/>
    <w:basedOn w:val="1"/>
    <w:qFormat/>
    <w:uiPriority w:val="0"/>
    <w:rPr>
      <w:rFonts w:ascii="Tahoma" w:hAnsi="Tahoma" w:eastAsia="Tahoma"/>
      <w:sz w:val="16"/>
      <w:szCs w:val="16"/>
      <w:lang w:eastAsia="pt-BR"/>
    </w:rPr>
  </w:style>
  <w:style w:type="paragraph" w:styleId="32">
    <w:name w:val="Subtitle"/>
    <w:basedOn w:val="1"/>
    <w:next w:val="20"/>
    <w:qFormat/>
    <w:uiPriority w:val="0"/>
    <w:pPr>
      <w:suppressAutoHyphens/>
      <w:jc w:val="center"/>
    </w:pPr>
    <w:rPr>
      <w:b/>
      <w:sz w:val="24"/>
    </w:rPr>
  </w:style>
  <w:style w:type="paragraph" w:styleId="33">
    <w:name w:val="Body Text Indent"/>
    <w:basedOn w:val="1"/>
    <w:uiPriority w:val="0"/>
    <w:pPr>
      <w:suppressAutoHyphens/>
      <w:ind w:left="510" w:right="0" w:firstLine="0"/>
    </w:pPr>
    <w:rPr>
      <w:rFonts w:ascii="Arial Narrow" w:hAnsi="Arial Narrow" w:eastAsia="Arial Narrow" w:cs="Arial Narrow"/>
      <w:b/>
      <w:sz w:val="24"/>
      <w:szCs w:val="24"/>
    </w:rPr>
  </w:style>
  <w:style w:type="character" w:customStyle="1" w:styleId="34">
    <w:name w:val="Fonte parág. padrão11"/>
    <w:qFormat/>
    <w:uiPriority w:val="0"/>
  </w:style>
  <w:style w:type="character" w:customStyle="1" w:styleId="35">
    <w:name w:val="WW8Num1z0"/>
    <w:qFormat/>
    <w:uiPriority w:val="0"/>
  </w:style>
  <w:style w:type="character" w:customStyle="1" w:styleId="36">
    <w:name w:val="WW8Num1z1"/>
    <w:qFormat/>
    <w:uiPriority w:val="0"/>
  </w:style>
  <w:style w:type="character" w:customStyle="1" w:styleId="37">
    <w:name w:val="WW8Num1z2"/>
    <w:qFormat/>
    <w:uiPriority w:val="0"/>
  </w:style>
  <w:style w:type="character" w:customStyle="1" w:styleId="38">
    <w:name w:val="WW8Num1z3"/>
    <w:qFormat/>
    <w:uiPriority w:val="0"/>
  </w:style>
  <w:style w:type="character" w:customStyle="1" w:styleId="39">
    <w:name w:val="WW8Num1z4"/>
    <w:qFormat/>
    <w:uiPriority w:val="0"/>
  </w:style>
  <w:style w:type="character" w:customStyle="1" w:styleId="40">
    <w:name w:val="WW8Num1z5"/>
    <w:qFormat/>
    <w:uiPriority w:val="0"/>
  </w:style>
  <w:style w:type="character" w:customStyle="1" w:styleId="41">
    <w:name w:val="WW8Num1z6"/>
    <w:qFormat/>
    <w:uiPriority w:val="0"/>
  </w:style>
  <w:style w:type="character" w:customStyle="1" w:styleId="42">
    <w:name w:val="WW8Num1z7"/>
    <w:qFormat/>
    <w:uiPriority w:val="0"/>
  </w:style>
  <w:style w:type="character" w:customStyle="1" w:styleId="43">
    <w:name w:val="WW8Num1z8"/>
    <w:qFormat/>
    <w:uiPriority w:val="0"/>
  </w:style>
  <w:style w:type="character" w:customStyle="1" w:styleId="44">
    <w:name w:val="WW8Num2z0"/>
    <w:qFormat/>
    <w:uiPriority w:val="0"/>
    <w:rPr>
      <w:rFonts w:ascii="Arial" w:hAnsi="Arial" w:eastAsia="Arial" w:cs="Arial"/>
      <w:b/>
      <w:sz w:val="24"/>
      <w:szCs w:val="24"/>
      <w:u w:val="none"/>
    </w:rPr>
  </w:style>
  <w:style w:type="character" w:customStyle="1" w:styleId="45">
    <w:name w:val="WW8Num2z1"/>
    <w:qFormat/>
    <w:uiPriority w:val="0"/>
  </w:style>
  <w:style w:type="character" w:customStyle="1" w:styleId="46">
    <w:name w:val="WW8Num2z2"/>
    <w:qFormat/>
    <w:uiPriority w:val="0"/>
  </w:style>
  <w:style w:type="character" w:customStyle="1" w:styleId="47">
    <w:name w:val="WW8Num2z3"/>
    <w:qFormat/>
    <w:uiPriority w:val="0"/>
  </w:style>
  <w:style w:type="character" w:customStyle="1" w:styleId="48">
    <w:name w:val="WW8Num2z4"/>
    <w:qFormat/>
    <w:uiPriority w:val="0"/>
  </w:style>
  <w:style w:type="character" w:customStyle="1" w:styleId="49">
    <w:name w:val="WW8Num2z5"/>
    <w:qFormat/>
    <w:uiPriority w:val="0"/>
  </w:style>
  <w:style w:type="character" w:customStyle="1" w:styleId="50">
    <w:name w:val="WW8Num2z6"/>
    <w:qFormat/>
    <w:uiPriority w:val="0"/>
  </w:style>
  <w:style w:type="character" w:customStyle="1" w:styleId="51">
    <w:name w:val="WW8Num2z7"/>
    <w:qFormat/>
    <w:uiPriority w:val="0"/>
  </w:style>
  <w:style w:type="character" w:customStyle="1" w:styleId="52">
    <w:name w:val="WW8Num2z8"/>
    <w:qFormat/>
    <w:uiPriority w:val="0"/>
  </w:style>
  <w:style w:type="character" w:customStyle="1" w:styleId="53">
    <w:name w:val="WW8Num3z0"/>
    <w:qFormat/>
    <w:uiPriority w:val="0"/>
  </w:style>
  <w:style w:type="character" w:customStyle="1" w:styleId="54">
    <w:name w:val="WW8Num3z1"/>
    <w:qFormat/>
    <w:uiPriority w:val="0"/>
  </w:style>
  <w:style w:type="character" w:customStyle="1" w:styleId="55">
    <w:name w:val="WW8Num3z2"/>
    <w:qFormat/>
    <w:uiPriority w:val="0"/>
  </w:style>
  <w:style w:type="character" w:customStyle="1" w:styleId="56">
    <w:name w:val="WW8Num3z3"/>
    <w:qFormat/>
    <w:uiPriority w:val="0"/>
  </w:style>
  <w:style w:type="character" w:customStyle="1" w:styleId="57">
    <w:name w:val="WW8Num3z4"/>
    <w:qFormat/>
    <w:uiPriority w:val="0"/>
  </w:style>
  <w:style w:type="character" w:customStyle="1" w:styleId="58">
    <w:name w:val="WW8Num3z5"/>
    <w:qFormat/>
    <w:uiPriority w:val="0"/>
  </w:style>
  <w:style w:type="character" w:customStyle="1" w:styleId="59">
    <w:name w:val="WW8Num3z6"/>
    <w:qFormat/>
    <w:uiPriority w:val="0"/>
  </w:style>
  <w:style w:type="character" w:customStyle="1" w:styleId="60">
    <w:name w:val="WW8Num3z7"/>
    <w:qFormat/>
    <w:uiPriority w:val="0"/>
  </w:style>
  <w:style w:type="character" w:customStyle="1" w:styleId="61">
    <w:name w:val="WW8Num3z8"/>
    <w:qFormat/>
    <w:uiPriority w:val="0"/>
  </w:style>
  <w:style w:type="character" w:customStyle="1" w:styleId="62">
    <w:name w:val="WW8Num4z0"/>
    <w:qFormat/>
    <w:uiPriority w:val="0"/>
    <w:rPr>
      <w:rFonts w:ascii="Arial" w:hAnsi="Arial" w:eastAsia="Arial Narrow" w:cs="OpenSymbol;Arial Unicode MS"/>
      <w:b/>
      <w:bCs/>
      <w:color w:val="000000"/>
      <w:sz w:val="24"/>
      <w:szCs w:val="24"/>
      <w:shd w:val="clear" w:fill="auto"/>
      <w:lang w:val="pt-BR" w:eastAsia="zh-CN" w:bidi="ar-SA"/>
    </w:rPr>
  </w:style>
  <w:style w:type="character" w:customStyle="1" w:styleId="63">
    <w:name w:val="WW8Num4z1"/>
    <w:qFormat/>
    <w:uiPriority w:val="0"/>
  </w:style>
  <w:style w:type="character" w:customStyle="1" w:styleId="64">
    <w:name w:val="WW8Num4z2"/>
    <w:qFormat/>
    <w:uiPriority w:val="0"/>
  </w:style>
  <w:style w:type="character" w:customStyle="1" w:styleId="65">
    <w:name w:val="WW8Num4z3"/>
    <w:qFormat/>
    <w:uiPriority w:val="0"/>
  </w:style>
  <w:style w:type="character" w:customStyle="1" w:styleId="66">
    <w:name w:val="WW8Num4z4"/>
    <w:qFormat/>
    <w:uiPriority w:val="0"/>
  </w:style>
  <w:style w:type="character" w:customStyle="1" w:styleId="67">
    <w:name w:val="WW8Num4z5"/>
    <w:qFormat/>
    <w:uiPriority w:val="0"/>
  </w:style>
  <w:style w:type="character" w:customStyle="1" w:styleId="68">
    <w:name w:val="WW8Num4z6"/>
    <w:qFormat/>
    <w:uiPriority w:val="0"/>
  </w:style>
  <w:style w:type="character" w:customStyle="1" w:styleId="69">
    <w:name w:val="WW8Num4z7"/>
    <w:qFormat/>
    <w:uiPriority w:val="0"/>
  </w:style>
  <w:style w:type="character" w:customStyle="1" w:styleId="70">
    <w:name w:val="WW8Num4z8"/>
    <w:qFormat/>
    <w:uiPriority w:val="0"/>
    <w:rPr>
      <w:b/>
      <w:bCs/>
    </w:rPr>
  </w:style>
  <w:style w:type="character" w:customStyle="1" w:styleId="71">
    <w:name w:val="WW8Num6z0"/>
    <w:qFormat/>
    <w:uiPriority w:val="0"/>
    <w:rPr>
      <w:rFonts w:ascii="Arial" w:hAnsi="Arial" w:eastAsia="Arial" w:cs="Arial"/>
      <w:sz w:val="20"/>
      <w:szCs w:val="20"/>
    </w:rPr>
  </w:style>
  <w:style w:type="character" w:customStyle="1" w:styleId="72">
    <w:name w:val="WW8Num6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73">
    <w:name w:val="WW8Num7z0"/>
    <w:qFormat/>
    <w:uiPriority w:val="0"/>
    <w:rPr>
      <w:rFonts w:ascii="OpenSymbol;Arial Unicode MS" w:hAnsi="OpenSymbol;Arial Unicode MS" w:eastAsia="OpenSymbol;Arial Unicode MS" w:cs="OpenSymbol;Arial Unicode MS"/>
      <w:sz w:val="21"/>
      <w:szCs w:val="21"/>
    </w:rPr>
  </w:style>
  <w:style w:type="character" w:customStyle="1" w:styleId="74">
    <w:name w:val="WW8Num8z0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75">
    <w:name w:val="WW8Num8z1"/>
    <w:qFormat/>
    <w:uiPriority w:val="0"/>
    <w:rPr>
      <w:rFonts w:ascii="Arial" w:hAnsi="Arial" w:eastAsia="Arial" w:cs="Arial"/>
      <w:b/>
      <w:bCs/>
      <w:color w:val="000000"/>
      <w:sz w:val="24"/>
      <w:szCs w:val="24"/>
    </w:rPr>
  </w:style>
  <w:style w:type="character" w:customStyle="1" w:styleId="76">
    <w:name w:val="WW8Num9z0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77">
    <w:name w:val="WW8Num5z2"/>
    <w:qFormat/>
    <w:uiPriority w:val="0"/>
    <w:rPr>
      <w:rFonts w:ascii="Arial" w:hAnsi="Arial" w:eastAsia="Arial Narrow" w:cs="Arial"/>
      <w:b/>
      <w:bCs/>
      <w:color w:val="000000"/>
      <w:sz w:val="24"/>
      <w:szCs w:val="24"/>
      <w:shd w:val="clear" w:fill="FFFF00"/>
      <w:lang w:val="pt-BR" w:eastAsia="zh-CN" w:bidi="ar-SA"/>
    </w:rPr>
  </w:style>
  <w:style w:type="character" w:customStyle="1" w:styleId="78">
    <w:name w:val="WW8Num5z1"/>
    <w:qFormat/>
    <w:uiPriority w:val="0"/>
    <w:rPr>
      <w:rFonts w:ascii="Arial" w:hAnsi="Arial" w:eastAsia="Arial Narrow" w:cs="Arial"/>
      <w:b/>
      <w:bCs/>
      <w:color w:val="000000"/>
      <w:sz w:val="24"/>
      <w:szCs w:val="24"/>
      <w:shd w:val="clear" w:fill="FFFF00"/>
      <w:lang w:bidi="ar-SA"/>
    </w:rPr>
  </w:style>
  <w:style w:type="character" w:customStyle="1" w:styleId="79">
    <w:name w:val="WW8Num5z3"/>
    <w:qFormat/>
    <w:uiPriority w:val="0"/>
    <w:rPr>
      <w:color w:val="000000"/>
      <w:sz w:val="24"/>
      <w:szCs w:val="24"/>
    </w:rPr>
  </w:style>
  <w:style w:type="character" w:customStyle="1" w:styleId="80">
    <w:name w:val="WW8Num5z4"/>
    <w:qFormat/>
    <w:uiPriority w:val="0"/>
    <w:rPr>
      <w:color w:val="000000"/>
      <w:sz w:val="24"/>
      <w:szCs w:val="24"/>
    </w:rPr>
  </w:style>
  <w:style w:type="character" w:customStyle="1" w:styleId="81">
    <w:name w:val="WW8Num5z5"/>
    <w:qFormat/>
    <w:uiPriority w:val="0"/>
  </w:style>
  <w:style w:type="character" w:customStyle="1" w:styleId="82">
    <w:name w:val="WW8Num5z6"/>
    <w:qFormat/>
    <w:uiPriority w:val="0"/>
  </w:style>
  <w:style w:type="character" w:customStyle="1" w:styleId="83">
    <w:name w:val="WW8Num5z7"/>
    <w:qFormat/>
    <w:uiPriority w:val="0"/>
  </w:style>
  <w:style w:type="character" w:customStyle="1" w:styleId="84">
    <w:name w:val="WW8Num5z8"/>
    <w:qFormat/>
    <w:uiPriority w:val="0"/>
  </w:style>
  <w:style w:type="character" w:customStyle="1" w:styleId="85">
    <w:name w:val="WW8Num7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86">
    <w:name w:val="WW8Num7z3"/>
    <w:qFormat/>
    <w:uiPriority w:val="0"/>
    <w:rPr>
      <w:rFonts w:ascii="Symbol" w:hAnsi="Symbol" w:eastAsia="Symbol" w:cs="OpenSymbol;Arial Unicode MS"/>
      <w:shd w:val="clear" w:fill="FFFF00"/>
    </w:rPr>
  </w:style>
  <w:style w:type="character" w:customStyle="1" w:styleId="87">
    <w:name w:val="WW8Num8z2"/>
    <w:qFormat/>
    <w:uiPriority w:val="0"/>
    <w:rPr>
      <w:rFonts w:ascii="OpenSymbol;Arial Unicode MS" w:hAnsi="OpenSymbol;Arial Unicode MS" w:eastAsia="OpenSymbol;Arial Unicode MS" w:cs="Wingdings"/>
    </w:rPr>
  </w:style>
  <w:style w:type="character" w:customStyle="1" w:styleId="88">
    <w:name w:val="WW8Num9z2"/>
    <w:qFormat/>
    <w:uiPriority w:val="0"/>
    <w:rPr>
      <w:rFonts w:ascii="OpenSymbol;Arial Unicode MS" w:hAnsi="OpenSymbol;Arial Unicode MS" w:eastAsia="OpenSymbol;Arial Unicode MS" w:cs="Wingdings"/>
    </w:rPr>
  </w:style>
  <w:style w:type="character" w:customStyle="1" w:styleId="89">
    <w:name w:val="WW8Num9z3"/>
    <w:qFormat/>
    <w:uiPriority w:val="0"/>
    <w:rPr>
      <w:rFonts w:ascii="Symbol" w:hAnsi="Symbol" w:eastAsia="Symbol" w:cs="OpenSymbol;Arial Unicode MS"/>
      <w:shd w:val="clear" w:fill="FFFF00"/>
    </w:rPr>
  </w:style>
  <w:style w:type="character" w:customStyle="1" w:styleId="90">
    <w:name w:val="WW8Num10z0"/>
    <w:qFormat/>
    <w:uiPriority w:val="0"/>
    <w:rPr>
      <w:rFonts w:ascii="Symbol" w:hAnsi="Symbol" w:eastAsia="Symbol" w:cs="OpenSymbol;Arial Unicode MS"/>
      <w:color w:val="000000"/>
      <w:sz w:val="22"/>
    </w:rPr>
  </w:style>
  <w:style w:type="character" w:customStyle="1" w:styleId="91">
    <w:name w:val="WW8Num10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92">
    <w:name w:val="WW8Num11z0"/>
    <w:qFormat/>
    <w:uiPriority w:val="0"/>
    <w:rPr>
      <w:rFonts w:ascii="Symbol" w:hAnsi="Symbol" w:eastAsia="Symbol" w:cs="OpenSymbol;Arial Unicode MS"/>
    </w:rPr>
  </w:style>
  <w:style w:type="character" w:customStyle="1" w:styleId="93">
    <w:name w:val="WW8Num11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94">
    <w:name w:val="WW8Num12z0"/>
    <w:qFormat/>
    <w:uiPriority w:val="0"/>
  </w:style>
  <w:style w:type="character" w:customStyle="1" w:styleId="95">
    <w:name w:val="WW8Num12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96">
    <w:name w:val="WW8Num13z0"/>
    <w:qFormat/>
    <w:uiPriority w:val="0"/>
    <w:rPr>
      <w:rFonts w:ascii="OpenSymbol;Arial Unicode MS" w:hAnsi="OpenSymbol;Arial Unicode MS" w:eastAsia="OpenSymbol;Arial Unicode MS" w:cs="OpenSymbol;Arial Unicode MS"/>
      <w:sz w:val="21"/>
      <w:szCs w:val="21"/>
    </w:rPr>
  </w:style>
  <w:style w:type="character" w:customStyle="1" w:styleId="97">
    <w:name w:val="WW8Num14z0"/>
    <w:qFormat/>
    <w:uiPriority w:val="0"/>
    <w:rPr>
      <w:rFonts w:ascii="Symbol" w:hAnsi="Symbol" w:eastAsia="Symbol" w:cs="OpenSymbol;Arial Unicode MS"/>
      <w:b/>
      <w:bCs/>
      <w:sz w:val="24"/>
      <w:szCs w:val="24"/>
      <w:shd w:val="clear" w:fill="FFFF00"/>
    </w:rPr>
  </w:style>
  <w:style w:type="character" w:customStyle="1" w:styleId="98">
    <w:name w:val="WW8Num14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99">
    <w:name w:val="WW8Num15z0"/>
    <w:qFormat/>
    <w:uiPriority w:val="0"/>
    <w:rPr>
      <w:rFonts w:ascii="Symbol" w:hAnsi="Symbol" w:eastAsia="Symbol" w:cs="Symbol"/>
    </w:rPr>
  </w:style>
  <w:style w:type="character" w:customStyle="1" w:styleId="100">
    <w:name w:val="WW8Num15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101">
    <w:name w:val="WW8Num16z0"/>
    <w:qFormat/>
    <w:uiPriority w:val="0"/>
    <w:rPr>
      <w:rFonts w:ascii="Symbol" w:hAnsi="Symbol" w:eastAsia="Symbol" w:cs="Symbol"/>
    </w:rPr>
  </w:style>
  <w:style w:type="character" w:customStyle="1" w:styleId="102">
    <w:name w:val="WW8Num16z1"/>
    <w:qFormat/>
    <w:uiPriority w:val="0"/>
    <w:rPr>
      <w:rFonts w:ascii="OpenSymbol;Arial Unicode MS" w:hAnsi="OpenSymbol;Arial Unicode MS" w:eastAsia="OpenSymbol;Arial Unicode MS" w:cs="Arial"/>
      <w:b/>
      <w:bCs/>
      <w:sz w:val="24"/>
      <w:szCs w:val="24"/>
    </w:rPr>
  </w:style>
  <w:style w:type="character" w:customStyle="1" w:styleId="103">
    <w:name w:val="WW8Num17z0"/>
    <w:qFormat/>
    <w:uiPriority w:val="0"/>
    <w:rPr>
      <w:rFonts w:ascii="Symbol" w:hAnsi="Symbol" w:eastAsia="Arial Narrow" w:cs="Symbol"/>
      <w:b/>
      <w:color w:val="000000"/>
      <w:sz w:val="21"/>
      <w:szCs w:val="21"/>
    </w:rPr>
  </w:style>
  <w:style w:type="character" w:customStyle="1" w:styleId="104">
    <w:name w:val="WW8Num17z1"/>
    <w:qFormat/>
    <w:uiPriority w:val="0"/>
    <w:rPr>
      <w:rFonts w:ascii="OpenSymbol;Arial Unicode MS" w:hAnsi="OpenSymbol;Arial Unicode MS" w:eastAsia="OpenSymbol;Arial Unicode MS" w:cs="Arial"/>
      <w:b/>
      <w:bCs/>
      <w:sz w:val="24"/>
      <w:szCs w:val="24"/>
    </w:rPr>
  </w:style>
  <w:style w:type="character" w:customStyle="1" w:styleId="105">
    <w:name w:val="WW8Num18z0"/>
    <w:qFormat/>
    <w:uiPriority w:val="0"/>
    <w:rPr>
      <w:rFonts w:ascii="Symbol" w:hAnsi="Symbol" w:eastAsia="Symbol" w:cs="OpenSymbol;Arial Unicode MS"/>
    </w:rPr>
  </w:style>
  <w:style w:type="character" w:customStyle="1" w:styleId="106">
    <w:name w:val="WW8Num18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107">
    <w:name w:val="WW8Num19z0"/>
    <w:qFormat/>
    <w:uiPriority w:val="0"/>
    <w:rPr>
      <w:rFonts w:ascii="Symbol" w:hAnsi="Symbol" w:eastAsia="Arial Narrow" w:cs="OpenSymbol;Arial Unicode MS"/>
      <w:color w:val="000000"/>
      <w:sz w:val="24"/>
      <w:szCs w:val="24"/>
    </w:rPr>
  </w:style>
  <w:style w:type="character" w:customStyle="1" w:styleId="108">
    <w:name w:val="WW8Num19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109">
    <w:name w:val="WW8Num13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110">
    <w:name w:val="Absatz-Standardschriftart"/>
    <w:qFormat/>
    <w:uiPriority w:val="0"/>
  </w:style>
  <w:style w:type="character" w:customStyle="1" w:styleId="111">
    <w:name w:val="WW-Absatz-Standardschriftart"/>
    <w:qFormat/>
    <w:uiPriority w:val="0"/>
  </w:style>
  <w:style w:type="character" w:customStyle="1" w:styleId="112">
    <w:name w:val="WW-Absatz-Standardschriftart1"/>
    <w:qFormat/>
    <w:uiPriority w:val="0"/>
  </w:style>
  <w:style w:type="character" w:customStyle="1" w:styleId="113">
    <w:name w:val="WW-Absatz-Standardschriftart11"/>
    <w:qFormat/>
    <w:uiPriority w:val="0"/>
  </w:style>
  <w:style w:type="character" w:customStyle="1" w:styleId="114">
    <w:name w:val="WW-Absatz-Standardschriftart111"/>
    <w:qFormat/>
    <w:uiPriority w:val="0"/>
  </w:style>
  <w:style w:type="character" w:customStyle="1" w:styleId="115">
    <w:name w:val="WW-Absatz-Standardschriftart1111"/>
    <w:qFormat/>
    <w:uiPriority w:val="0"/>
  </w:style>
  <w:style w:type="character" w:customStyle="1" w:styleId="116">
    <w:name w:val="WW-Absatz-Standardschriftart11111"/>
    <w:qFormat/>
    <w:uiPriority w:val="0"/>
  </w:style>
  <w:style w:type="character" w:customStyle="1" w:styleId="117">
    <w:name w:val="WW8Num7z2"/>
    <w:qFormat/>
    <w:uiPriority w:val="0"/>
    <w:rPr>
      <w:rFonts w:ascii="OpenSymbol;Arial Unicode MS" w:hAnsi="OpenSymbol;Arial Unicode MS" w:eastAsia="OpenSymbol;Arial Unicode MS" w:cs="Wingdings"/>
    </w:rPr>
  </w:style>
  <w:style w:type="character" w:customStyle="1" w:styleId="118">
    <w:name w:val="WW8Num9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119">
    <w:name w:val="WW8Num6z2"/>
    <w:qFormat/>
    <w:uiPriority w:val="0"/>
    <w:rPr>
      <w:rFonts w:ascii="OpenSymbol;Arial Unicode MS" w:hAnsi="OpenSymbol;Arial Unicode MS" w:eastAsia="OpenSymbol;Arial Unicode MS" w:cs="Wingdings"/>
    </w:rPr>
  </w:style>
  <w:style w:type="character" w:customStyle="1" w:styleId="120">
    <w:name w:val="WW-Absatz-Standardschriftart111111"/>
    <w:qFormat/>
    <w:uiPriority w:val="0"/>
  </w:style>
  <w:style w:type="character" w:customStyle="1" w:styleId="121">
    <w:name w:val="WW-Absatz-Standardschriftart1111111"/>
    <w:qFormat/>
    <w:uiPriority w:val="0"/>
  </w:style>
  <w:style w:type="character" w:customStyle="1" w:styleId="122">
    <w:name w:val="WW-Absatz-Standardschriftart11111111"/>
    <w:qFormat/>
    <w:uiPriority w:val="0"/>
  </w:style>
  <w:style w:type="character" w:customStyle="1" w:styleId="123">
    <w:name w:val="WW-Absatz-Standardschriftart111111111"/>
    <w:qFormat/>
    <w:uiPriority w:val="0"/>
  </w:style>
  <w:style w:type="character" w:customStyle="1" w:styleId="124">
    <w:name w:val="WW-Absatz-Standardschriftart1111111111"/>
    <w:qFormat/>
    <w:uiPriority w:val="0"/>
  </w:style>
  <w:style w:type="character" w:customStyle="1" w:styleId="125">
    <w:name w:val="WW-Absatz-Standardschriftart11111111111"/>
    <w:qFormat/>
    <w:uiPriority w:val="0"/>
  </w:style>
  <w:style w:type="character" w:customStyle="1" w:styleId="126">
    <w:name w:val="WW-Absatz-Standardschriftart111111111111"/>
    <w:qFormat/>
    <w:uiPriority w:val="0"/>
  </w:style>
  <w:style w:type="character" w:customStyle="1" w:styleId="127">
    <w:name w:val="WW-Absatz-Standardschriftart1111111111111"/>
    <w:qFormat/>
    <w:uiPriority w:val="0"/>
  </w:style>
  <w:style w:type="character" w:customStyle="1" w:styleId="128">
    <w:name w:val="WW-Absatz-Standardschriftart11111111111111"/>
    <w:qFormat/>
    <w:uiPriority w:val="0"/>
  </w:style>
  <w:style w:type="character" w:customStyle="1" w:styleId="129">
    <w:name w:val="WW-Absatz-Standardschriftart111111111111111"/>
    <w:qFormat/>
    <w:uiPriority w:val="0"/>
  </w:style>
  <w:style w:type="character" w:customStyle="1" w:styleId="130">
    <w:name w:val="WW-Absatz-Standardschriftart1111111111111111"/>
    <w:qFormat/>
    <w:uiPriority w:val="0"/>
  </w:style>
  <w:style w:type="character" w:customStyle="1" w:styleId="131">
    <w:name w:val="WW-Absatz-Standardschriftart11111111111111111"/>
    <w:qFormat/>
    <w:uiPriority w:val="0"/>
  </w:style>
  <w:style w:type="character" w:customStyle="1" w:styleId="132">
    <w:name w:val="WW-Absatz-Standardschriftart111111111111111111"/>
    <w:qFormat/>
    <w:uiPriority w:val="0"/>
  </w:style>
  <w:style w:type="character" w:customStyle="1" w:styleId="133">
    <w:name w:val="WW-Absatz-Standardschriftart1111111111111111111"/>
    <w:qFormat/>
    <w:uiPriority w:val="0"/>
  </w:style>
  <w:style w:type="character" w:customStyle="1" w:styleId="134">
    <w:name w:val="WW-Absatz-Standardschriftart11111111111111111111"/>
    <w:qFormat/>
    <w:uiPriority w:val="0"/>
  </w:style>
  <w:style w:type="character" w:customStyle="1" w:styleId="135">
    <w:name w:val="WW-Absatz-Standardschriftart111111111111111111111"/>
    <w:qFormat/>
    <w:uiPriority w:val="0"/>
  </w:style>
  <w:style w:type="character" w:customStyle="1" w:styleId="136">
    <w:name w:val="WW-Absatz-Standardschriftart1111111111111111111111"/>
    <w:qFormat/>
    <w:uiPriority w:val="0"/>
  </w:style>
  <w:style w:type="character" w:customStyle="1" w:styleId="137">
    <w:name w:val="WW-Absatz-Standardschriftart11111111111111111111111"/>
    <w:qFormat/>
    <w:uiPriority w:val="0"/>
  </w:style>
  <w:style w:type="character" w:customStyle="1" w:styleId="138">
    <w:name w:val="WW-Absatz-Standardschriftart111111111111111111111111"/>
    <w:qFormat/>
    <w:uiPriority w:val="0"/>
  </w:style>
  <w:style w:type="character" w:customStyle="1" w:styleId="139">
    <w:name w:val="WW-Absatz-Standardschriftart1111111111111111111111111"/>
    <w:qFormat/>
    <w:uiPriority w:val="0"/>
  </w:style>
  <w:style w:type="character" w:customStyle="1" w:styleId="140">
    <w:name w:val="WW-Absatz-Standardschriftart11111111111111111111111111"/>
    <w:qFormat/>
    <w:uiPriority w:val="0"/>
  </w:style>
  <w:style w:type="character" w:customStyle="1" w:styleId="141">
    <w:name w:val="WW-Absatz-Standardschriftart111111111111111111111111111"/>
    <w:qFormat/>
    <w:uiPriority w:val="0"/>
  </w:style>
  <w:style w:type="character" w:customStyle="1" w:styleId="142">
    <w:name w:val="WW-Absatz-Standardschriftart1111111111111111111111111111"/>
    <w:qFormat/>
    <w:uiPriority w:val="0"/>
  </w:style>
  <w:style w:type="character" w:customStyle="1" w:styleId="143">
    <w:name w:val="WW-Absatz-Standardschriftart11111111111111111111111111111"/>
    <w:qFormat/>
    <w:uiPriority w:val="0"/>
  </w:style>
  <w:style w:type="character" w:customStyle="1" w:styleId="144">
    <w:name w:val="WW-Absatz-Standardschriftart111111111111111111111111111111"/>
    <w:qFormat/>
    <w:uiPriority w:val="0"/>
  </w:style>
  <w:style w:type="character" w:customStyle="1" w:styleId="145">
    <w:name w:val="WW-Absatz-Standardschriftart1111111111111111111111111111111"/>
    <w:qFormat/>
    <w:uiPriority w:val="0"/>
  </w:style>
  <w:style w:type="character" w:customStyle="1" w:styleId="146">
    <w:name w:val="WW-Absatz-Standardschriftart11111111111111111111111111111111"/>
    <w:qFormat/>
    <w:uiPriority w:val="0"/>
  </w:style>
  <w:style w:type="character" w:customStyle="1" w:styleId="147">
    <w:name w:val="WW-Absatz-Standardschriftart111111111111111111111111111111111"/>
    <w:qFormat/>
    <w:uiPriority w:val="0"/>
  </w:style>
  <w:style w:type="character" w:customStyle="1" w:styleId="148">
    <w:name w:val="WW-Absatz-Standardschriftart1111111111111111111111111111111111"/>
    <w:qFormat/>
    <w:uiPriority w:val="0"/>
  </w:style>
  <w:style w:type="character" w:customStyle="1" w:styleId="149">
    <w:name w:val="WW-Absatz-Standardschriftart11111111111111111111111111111111111"/>
    <w:qFormat/>
    <w:uiPriority w:val="0"/>
  </w:style>
  <w:style w:type="character" w:customStyle="1" w:styleId="150">
    <w:name w:val="WW-Absatz-Standardschriftart111111111111111111111111111111111111"/>
    <w:qFormat/>
    <w:uiPriority w:val="0"/>
  </w:style>
  <w:style w:type="character" w:customStyle="1" w:styleId="151">
    <w:name w:val="WW-Absatz-Standardschriftart1111111111111111111111111111111111111"/>
    <w:qFormat/>
    <w:uiPriority w:val="0"/>
  </w:style>
  <w:style w:type="character" w:customStyle="1" w:styleId="152">
    <w:name w:val="WW-Absatz-Standardschriftart11111111111111111111111111111111111111"/>
    <w:qFormat/>
    <w:uiPriority w:val="0"/>
  </w:style>
  <w:style w:type="character" w:customStyle="1" w:styleId="153">
    <w:name w:val="WW-Absatz-Standardschriftart111111111111111111111111111111111111111"/>
    <w:qFormat/>
    <w:uiPriority w:val="0"/>
  </w:style>
  <w:style w:type="character" w:customStyle="1" w:styleId="154">
    <w:name w:val="WW-Absatz-Standardschriftart1111111111111111111111111111111111111111"/>
    <w:qFormat/>
    <w:uiPriority w:val="0"/>
  </w:style>
  <w:style w:type="character" w:customStyle="1" w:styleId="155">
    <w:name w:val="WW-Absatz-Standardschriftart11111111111111111111111111111111111111111"/>
    <w:qFormat/>
    <w:uiPriority w:val="0"/>
  </w:style>
  <w:style w:type="character" w:customStyle="1" w:styleId="156">
    <w:name w:val="WW-Absatz-Standardschriftart111111111111111111111111111111111111111111"/>
    <w:qFormat/>
    <w:uiPriority w:val="0"/>
  </w:style>
  <w:style w:type="character" w:customStyle="1" w:styleId="157">
    <w:name w:val="WW-Absatz-Standardschriftart1111111111111111111111111111111111111111111"/>
    <w:qFormat/>
    <w:uiPriority w:val="0"/>
  </w:style>
  <w:style w:type="character" w:customStyle="1" w:styleId="158">
    <w:name w:val="WW-Absatz-Standardschriftart11111111111111111111111111111111111111111111"/>
    <w:qFormat/>
    <w:uiPriority w:val="0"/>
  </w:style>
  <w:style w:type="character" w:customStyle="1" w:styleId="159">
    <w:name w:val="WW-Absatz-Standardschriftart111111111111111111111111111111111111111111111"/>
    <w:qFormat/>
    <w:uiPriority w:val="0"/>
  </w:style>
  <w:style w:type="character" w:customStyle="1" w:styleId="160">
    <w:name w:val="WW-Absatz-Standardschriftart1111111111111111111111111111111111111111111111"/>
    <w:qFormat/>
    <w:uiPriority w:val="0"/>
  </w:style>
  <w:style w:type="character" w:customStyle="1" w:styleId="161">
    <w:name w:val="WW-Absatz-Standardschriftart11111111111111111111111111111111111111111111111"/>
    <w:qFormat/>
    <w:uiPriority w:val="0"/>
  </w:style>
  <w:style w:type="character" w:customStyle="1" w:styleId="162">
    <w:name w:val="WW-Absatz-Standardschriftart111111111111111111111111111111111111111111111111"/>
    <w:qFormat/>
    <w:uiPriority w:val="0"/>
  </w:style>
  <w:style w:type="character" w:customStyle="1" w:styleId="163">
    <w:name w:val="WW-Absatz-Standardschriftart1111111111111111111111111111111111111111111111111"/>
    <w:qFormat/>
    <w:uiPriority w:val="0"/>
  </w:style>
  <w:style w:type="character" w:customStyle="1" w:styleId="164">
    <w:name w:val="WW-Absatz-Standardschriftart11111111111111111111111111111111111111111111111111"/>
    <w:qFormat/>
    <w:uiPriority w:val="0"/>
  </w:style>
  <w:style w:type="character" w:customStyle="1" w:styleId="165">
    <w:name w:val="WW-Absatz-Standardschriftart111111111111111111111111111111111111111111111111111"/>
    <w:qFormat/>
    <w:uiPriority w:val="0"/>
  </w:style>
  <w:style w:type="character" w:customStyle="1" w:styleId="166">
    <w:name w:val="WW-Absatz-Standardschriftart1111111111111111111111111111111111111111111111111111"/>
    <w:qFormat/>
    <w:uiPriority w:val="0"/>
  </w:style>
  <w:style w:type="character" w:customStyle="1" w:styleId="167">
    <w:name w:val="WW-Absatz-Standardschriftart11111111111111111111111111111111111111111111111111111"/>
    <w:qFormat/>
    <w:uiPriority w:val="0"/>
  </w:style>
  <w:style w:type="character" w:customStyle="1" w:styleId="168">
    <w:name w:val="WW-Absatz-Standardschriftart111111111111111111111111111111111111111111111111111111"/>
    <w:qFormat/>
    <w:uiPriority w:val="0"/>
  </w:style>
  <w:style w:type="character" w:customStyle="1" w:styleId="169">
    <w:name w:val="WW-Absatz-Standardschriftart1111111111111111111111111111111111111111111111111111111"/>
    <w:qFormat/>
    <w:uiPriority w:val="0"/>
  </w:style>
  <w:style w:type="character" w:customStyle="1" w:styleId="170">
    <w:name w:val="WW-Absatz-Standardschriftart11111111111111111111111111111111111111111111111111111111"/>
    <w:qFormat/>
    <w:uiPriority w:val="0"/>
  </w:style>
  <w:style w:type="character" w:customStyle="1" w:styleId="171">
    <w:name w:val="WW-Absatz-Standardschriftart111111111111111111111111111111111111111111111111111111111"/>
    <w:qFormat/>
    <w:uiPriority w:val="0"/>
  </w:style>
  <w:style w:type="character" w:customStyle="1" w:styleId="172">
    <w:name w:val="WW-Absatz-Standardschriftart1111111111111111111111111111111111111111111111111111111111"/>
    <w:qFormat/>
    <w:uiPriority w:val="0"/>
  </w:style>
  <w:style w:type="character" w:customStyle="1" w:styleId="173">
    <w:name w:val="WW-Absatz-Standardschriftart11111111111111111111111111111111111111111111111111111111111"/>
    <w:qFormat/>
    <w:uiPriority w:val="0"/>
  </w:style>
  <w:style w:type="character" w:customStyle="1" w:styleId="174">
    <w:name w:val="WW-Absatz-Standardschriftart111111111111111111111111111111111111111111111111111111111111"/>
    <w:qFormat/>
    <w:uiPriority w:val="0"/>
  </w:style>
  <w:style w:type="character" w:customStyle="1" w:styleId="175">
    <w:name w:val="WW-Absatz-Standardschriftart1111111111111111111111111111111111111111111111111111111111111"/>
    <w:qFormat/>
    <w:uiPriority w:val="0"/>
  </w:style>
  <w:style w:type="character" w:customStyle="1" w:styleId="176">
    <w:name w:val="WW-Absatz-Standardschriftart11111111111111111111111111111111111111111111111111111111111111"/>
    <w:qFormat/>
    <w:uiPriority w:val="0"/>
  </w:style>
  <w:style w:type="character" w:customStyle="1" w:styleId="177">
    <w:name w:val="WW-Absatz-Standardschriftart111111111111111111111111111111111111111111111111111111111111111"/>
    <w:qFormat/>
    <w:uiPriority w:val="0"/>
  </w:style>
  <w:style w:type="character" w:customStyle="1" w:styleId="178">
    <w:name w:val="WW-Absatz-Standardschriftart1111111111111111111111111111111111111111111111111111111111111111"/>
    <w:qFormat/>
    <w:uiPriority w:val="0"/>
  </w:style>
  <w:style w:type="character" w:customStyle="1" w:styleId="179">
    <w:name w:val="WW-Absatz-Standardschriftart11111111111111111111111111111111111111111111111111111111111111111"/>
    <w:qFormat/>
    <w:uiPriority w:val="0"/>
  </w:style>
  <w:style w:type="character" w:customStyle="1" w:styleId="180">
    <w:name w:val="WW-Absatz-Standardschriftart111111111111111111111111111111111111111111111111111111111111111111"/>
    <w:qFormat/>
    <w:uiPriority w:val="0"/>
  </w:style>
  <w:style w:type="character" w:customStyle="1" w:styleId="181">
    <w:name w:val="WW-Absatz-Standardschriftart1111111111111111111111111111111111111111111111111111111111111111111"/>
    <w:qFormat/>
    <w:uiPriority w:val="0"/>
  </w:style>
  <w:style w:type="character" w:customStyle="1" w:styleId="182">
    <w:name w:val="WW-Absatz-Standardschriftart11111111111111111111111111111111111111111111111111111111111111111111"/>
    <w:qFormat/>
    <w:uiPriority w:val="0"/>
  </w:style>
  <w:style w:type="character" w:customStyle="1" w:styleId="183">
    <w:name w:val="WW-Absatz-Standardschriftart111111111111111111111111111111111111111111111111111111111111111111111"/>
    <w:qFormat/>
    <w:uiPriority w:val="0"/>
  </w:style>
  <w:style w:type="character" w:customStyle="1" w:styleId="184">
    <w:name w:val="WW-Absatz-Standardschriftart1111111111111111111111111111111111111111111111111111111111111111111111"/>
    <w:qFormat/>
    <w:uiPriority w:val="0"/>
  </w:style>
  <w:style w:type="character" w:customStyle="1" w:styleId="185">
    <w:name w:val="WW-Absatz-Standardschriftart11111111111111111111111111111111111111111111111111111111111111111111111"/>
    <w:qFormat/>
    <w:uiPriority w:val="0"/>
  </w:style>
  <w:style w:type="character" w:customStyle="1" w:styleId="186">
    <w:name w:val="WW-Absatz-Standardschriftart111111111111111111111111111111111111111111111111111111111111111111111111"/>
    <w:qFormat/>
    <w:uiPriority w:val="0"/>
  </w:style>
  <w:style w:type="character" w:customStyle="1" w:styleId="187">
    <w:name w:val="WW-Absatz-Standardschriftart1111111111111111111111111111111111111111111111111111111111111111111111111"/>
    <w:qFormat/>
    <w:uiPriority w:val="0"/>
  </w:style>
  <w:style w:type="character" w:customStyle="1" w:styleId="188">
    <w:name w:val="WW-Absatz-Standardschriftart11111111111111111111111111111111111111111111111111111111111111111111111111"/>
    <w:qFormat/>
    <w:uiPriority w:val="0"/>
  </w:style>
  <w:style w:type="character" w:customStyle="1" w:styleId="189">
    <w:name w:val="WW-Absatz-Standardschriftart111111111111111111111111111111111111111111111111111111111111111111111111111"/>
    <w:qFormat/>
    <w:uiPriority w:val="0"/>
  </w:style>
  <w:style w:type="character" w:customStyle="1" w:styleId="190">
    <w:name w:val="WW-Absatz-Standardschriftart1111111111111111111111111111111111111111111111111111111111111111111111111111"/>
    <w:qFormat/>
    <w:uiPriority w:val="0"/>
  </w:style>
  <w:style w:type="character" w:customStyle="1" w:styleId="191">
    <w:name w:val="WW-Absatz-Standardschriftart11111111111111111111111111111111111111111111111111111111111111111111111111111"/>
    <w:qFormat/>
    <w:uiPriority w:val="0"/>
  </w:style>
  <w:style w:type="character" w:customStyle="1" w:styleId="192">
    <w:name w:val="WW-Fonte parág. padrão"/>
    <w:qFormat/>
    <w:uiPriority w:val="0"/>
  </w:style>
  <w:style w:type="character" w:customStyle="1" w:styleId="193">
    <w:name w:val="WW-Absatz-Standardschriftart111111111111111111111111111111111111111111111111111111111111111111111111111111"/>
    <w:qFormat/>
    <w:uiPriority w:val="0"/>
  </w:style>
  <w:style w:type="character" w:customStyle="1" w:styleId="194">
    <w:name w:val="WW-Absatz-Standardschriftart1111111111111111111111111111111111111111111111111111111111111111111111111111111"/>
    <w:qFormat/>
    <w:uiPriority w:val="0"/>
  </w:style>
  <w:style w:type="character" w:customStyle="1" w:styleId="195">
    <w:name w:val="WW-Absatz-Standardschriftart11111111111111111111111111111111111111111111111111111111111111111111111111111111"/>
    <w:qFormat/>
    <w:uiPriority w:val="0"/>
  </w:style>
  <w:style w:type="character" w:customStyle="1" w:styleId="196">
    <w:name w:val="WW-Fonte parág. padrão1"/>
    <w:qFormat/>
    <w:uiPriority w:val="0"/>
  </w:style>
  <w:style w:type="character" w:customStyle="1" w:styleId="197">
    <w:name w:val="WW-Absatz-Standardschriftart111111111111111111111111111111111111111111111111111111111111111111111111111111111"/>
    <w:qFormat/>
    <w:uiPriority w:val="0"/>
  </w:style>
  <w:style w:type="character" w:customStyle="1" w:styleId="198">
    <w:name w:val="WW-Absatz-Standardschriftart1111111111111111111111111111111111111111111111111111111111111111111111111111111111"/>
    <w:qFormat/>
    <w:uiPriority w:val="0"/>
  </w:style>
  <w:style w:type="character" w:customStyle="1" w:styleId="199">
    <w:name w:val="WW-Absatz-Standardschriftart11111111111111111111111111111111111111111111111111111111111111111111111111111111111"/>
    <w:qFormat/>
    <w:uiPriority w:val="0"/>
  </w:style>
  <w:style w:type="character" w:customStyle="1" w:styleId="200">
    <w:name w:val="WW-Absatz-Standardschriftart111111111111111111111111111111111111111111111111111111111111111111111111111111111111"/>
    <w:qFormat/>
    <w:uiPriority w:val="0"/>
  </w:style>
  <w:style w:type="character" w:customStyle="1" w:styleId="201">
    <w:name w:val="WW-Absatz-Standardschriftart1111111111111111111111111111111111111111111111111111111111111111111111111111111111111"/>
    <w:qFormat/>
    <w:uiPriority w:val="0"/>
  </w:style>
  <w:style w:type="character" w:customStyle="1" w:styleId="202">
    <w:name w:val="WW-Absatz-Standardschriftart11111111111111111111111111111111111111111111111111111111111111111111111111111111111111"/>
    <w:qFormat/>
    <w:uiPriority w:val="0"/>
  </w:style>
  <w:style w:type="character" w:customStyle="1" w:styleId="203">
    <w:name w:val="WW-Absatz-Standardschriftart111111111111111111111111111111111111111111111111111111111111111111111111111111111111111"/>
    <w:qFormat/>
    <w:uiPriority w:val="0"/>
  </w:style>
  <w:style w:type="character" w:customStyle="1" w:styleId="204">
    <w:name w:val="WW-Absatz-Standardschriftart1111111111111111111111111111111111111111111111111111111111111111111111111111111111111111"/>
    <w:qFormat/>
    <w:uiPriority w:val="0"/>
  </w:style>
  <w:style w:type="character" w:customStyle="1" w:styleId="205">
    <w:name w:val="WW-Absatz-Standardschriftart11111111111111111111111111111111111111111111111111111111111111111111111111111111111111111"/>
    <w:qFormat/>
    <w:uiPriority w:val="0"/>
  </w:style>
  <w:style w:type="character" w:customStyle="1" w:styleId="206">
    <w:name w:val="WW-Absatz-Standardschriftart111111111111111111111111111111111111111111111111111111111111111111111111111111111111111111"/>
    <w:qFormat/>
    <w:uiPriority w:val="0"/>
  </w:style>
  <w:style w:type="character" w:customStyle="1" w:styleId="207">
    <w:name w:val="WW-Absatz-Standardschriftart1111111111111111111111111111111111111111111111111111111111111111111111111111111111111111111"/>
    <w:qFormat/>
    <w:uiPriority w:val="0"/>
  </w:style>
  <w:style w:type="character" w:customStyle="1" w:styleId="208">
    <w:name w:val="WW-Absatz-Standardschriftart11111111111111111111111111111111111111111111111111111111111111111111111111111111111111111111"/>
    <w:qFormat/>
    <w:uiPriority w:val="0"/>
  </w:style>
  <w:style w:type="character" w:customStyle="1" w:styleId="209">
    <w:name w:val="WW-Absatz-Standardschriftart111111111111111111111111111111111111111111111111111111111111111111111111111111111111111111111"/>
    <w:qFormat/>
    <w:uiPriority w:val="0"/>
  </w:style>
  <w:style w:type="character" w:customStyle="1" w:styleId="210">
    <w:name w:val="WW-Absatz-Standardschriftart1111111111111111111111111111111111111111111111111111111111111111111111111111111111111111111111"/>
    <w:qFormat/>
    <w:uiPriority w:val="0"/>
  </w:style>
  <w:style w:type="character" w:customStyle="1" w:styleId="211">
    <w:name w:val="WW-Absatz-Standardschriftart11111111111111111111111111111111111111111111111111111111111111111111111111111111111111111111111"/>
    <w:qFormat/>
    <w:uiPriority w:val="0"/>
  </w:style>
  <w:style w:type="character" w:customStyle="1" w:styleId="212">
    <w:name w:val="WW-Absatz-Standardschriftart111111111111111111111111111111111111111111111111111111111111111111111111111111111111111111111111"/>
    <w:qFormat/>
    <w:uiPriority w:val="0"/>
  </w:style>
  <w:style w:type="character" w:customStyle="1" w:styleId="213">
    <w:name w:val="WW-Absatz-Standardschriftart1111111111111111111111111111111111111111111111111111111111111111111111111111111111111111111111111"/>
    <w:qFormat/>
    <w:uiPriority w:val="0"/>
  </w:style>
  <w:style w:type="character" w:customStyle="1" w:styleId="214">
    <w:name w:val="WW-Absatz-Standardschriftart11111111111111111111111111111111111111111111111111111111111111111111111111111111111111111111111111"/>
    <w:qFormat/>
    <w:uiPriority w:val="0"/>
  </w:style>
  <w:style w:type="character" w:customStyle="1" w:styleId="215">
    <w:name w:val="WW-Absatz-Standardschriftart111111111111111111111111111111111111111111111111111111111111111111111111111111111111111111111111111"/>
    <w:qFormat/>
    <w:uiPriority w:val="0"/>
  </w:style>
  <w:style w:type="character" w:customStyle="1" w:styleId="216">
    <w:name w:val="WW-Absatz-Standardschriftart1111111111111111111111111111111111111111111111111111111111111111111111111111111111111111111111111111"/>
    <w:qFormat/>
    <w:uiPriority w:val="0"/>
  </w:style>
  <w:style w:type="character" w:customStyle="1" w:styleId="217">
    <w:name w:val="WW-Absatz-Standardschriftart11111111111111111111111111111111111111111111111111111111111111111111111111111111111111111111111111111"/>
    <w:qFormat/>
    <w:uiPriority w:val="0"/>
  </w:style>
  <w:style w:type="character" w:customStyle="1" w:styleId="218">
    <w:name w:val="WW-Absatz-Standardschriftart111111111111111111111111111111111111111111111111111111111111111111111111111111111111111111111111111111"/>
    <w:qFormat/>
    <w:uiPriority w:val="0"/>
  </w:style>
  <w:style w:type="character" w:customStyle="1" w:styleId="219">
    <w:name w:val="WW-Absatz-Standardschriftart1111111111111111111111111111111111111111111111111111111111111111111111111111111111111111111111111111111"/>
    <w:qFormat/>
    <w:uiPriority w:val="0"/>
  </w:style>
  <w:style w:type="character" w:customStyle="1" w:styleId="220">
    <w:name w:val="WW-Absatz-Standardschriftart11111111111111111111111111111111111111111111111111111111111111111111111111111111111111111111111111111111"/>
    <w:qFormat/>
    <w:uiPriority w:val="0"/>
  </w:style>
  <w:style w:type="character" w:customStyle="1" w:styleId="221">
    <w:name w:val="WW-Absatz-Standardschriftart111111111111111111111111111111111111111111111111111111111111111111111111111111111111111111111111111111111"/>
    <w:qFormat/>
    <w:uiPriority w:val="0"/>
  </w:style>
  <w:style w:type="character" w:customStyle="1" w:styleId="222">
    <w:name w:val="WW-Absatz-Standardschriftart1111111111111111111111111111111111111111111111111111111111111111111111111111111111111111111111111111111111"/>
    <w:qFormat/>
    <w:uiPriority w:val="0"/>
  </w:style>
  <w:style w:type="character" w:customStyle="1" w:styleId="223">
    <w:name w:val="WW-Fonte parág. padrão11"/>
    <w:qFormat/>
    <w:uiPriority w:val="0"/>
  </w:style>
  <w:style w:type="character" w:customStyle="1" w:styleId="224">
    <w:name w:val="WW-Fonte parág. padrão111"/>
    <w:qFormat/>
    <w:uiPriority w:val="0"/>
  </w:style>
  <w:style w:type="character" w:customStyle="1" w:styleId="225">
    <w:name w:val="WW-Fonte parág. padrão1111"/>
    <w:qFormat/>
    <w:uiPriority w:val="0"/>
  </w:style>
  <w:style w:type="character" w:customStyle="1" w:styleId="226">
    <w:name w:val="WW-Fonte parág. padrão11111"/>
    <w:qFormat/>
    <w:uiPriority w:val="0"/>
  </w:style>
  <w:style w:type="character" w:customStyle="1" w:styleId="227">
    <w:name w:val="WW-Absatz-Standardschriftart11111111111111111111111111111111111111111111111111111111111111111111111111111111111111111111111111111111111"/>
    <w:qFormat/>
    <w:uiPriority w:val="0"/>
  </w:style>
  <w:style w:type="character" w:customStyle="1" w:styleId="228">
    <w:name w:val="WW-Absatz-Standardschriftart111111111111111111111111111111111111111111111111111111111111111111111111111111111111111111111111111111111111"/>
    <w:qFormat/>
    <w:uiPriority w:val="0"/>
  </w:style>
  <w:style w:type="character" w:customStyle="1" w:styleId="229">
    <w:name w:val="WW-Absatz-Standardschriftart1111111111111111111111111111111111111111111111111111111111111111111111111111111111111111111111111111111111111"/>
    <w:qFormat/>
    <w:uiPriority w:val="0"/>
  </w:style>
  <w:style w:type="character" w:customStyle="1" w:styleId="230">
    <w:name w:val="WW-Absatz-Standardschriftart11111111111111111111111111111111111111111111111111111111111111111111111111111111111111111111111111111111111111"/>
    <w:qFormat/>
    <w:uiPriority w:val="0"/>
  </w:style>
  <w:style w:type="character" w:customStyle="1" w:styleId="231">
    <w:name w:val="WW-Absatz-Standardschriftart111111111111111111111111111111111111111111111111111111111111111111111111111111111111111111111111111111111111111"/>
    <w:qFormat/>
    <w:uiPriority w:val="0"/>
  </w:style>
  <w:style w:type="character" w:customStyle="1" w:styleId="232">
    <w:name w:val="WW-Absatz-Standardschriftart1111111111111111111111111111111111111111111111111111111111111111111111111111111111111111111111111111111111111111"/>
    <w:qFormat/>
    <w:uiPriority w:val="0"/>
  </w:style>
  <w:style w:type="character" w:customStyle="1" w:styleId="233">
    <w:name w:val="WW-Fonte parág. padrão111111"/>
    <w:qFormat/>
    <w:uiPriority w:val="0"/>
  </w:style>
  <w:style w:type="character" w:customStyle="1" w:styleId="234">
    <w:name w:val="WW-Absatz-Standardschriftart11111111111111111111111111111111111111111111111111111111111111111111111111111111111111111111111111111111111111111"/>
    <w:qFormat/>
    <w:uiPriority w:val="0"/>
  </w:style>
  <w:style w:type="character" w:customStyle="1" w:styleId="235">
    <w:name w:val="WW-Absatz-Standardschriftart111111111111111111111111111111111111111111111111111111111111111111111111111111111111111111111111111111111111111111"/>
    <w:qFormat/>
    <w:uiPriority w:val="0"/>
  </w:style>
  <w:style w:type="character" w:customStyle="1" w:styleId="236">
    <w:name w:val="WW-Absatz-Standardschriftart1111111111111111111111111111111111111111111111111111111111111111111111111111111111111111111111111111111111111111111"/>
    <w:qFormat/>
    <w:uiPriority w:val="0"/>
  </w:style>
  <w:style w:type="character" w:customStyle="1" w:styleId="237">
    <w:name w:val="WW-Fonte parág. padrão1111111"/>
    <w:qFormat/>
    <w:uiPriority w:val="0"/>
  </w:style>
  <w:style w:type="character" w:customStyle="1" w:styleId="238">
    <w:name w:val="WW-Fonte parág. padrão11111111"/>
    <w:qFormat/>
    <w:uiPriority w:val="0"/>
  </w:style>
  <w:style w:type="character" w:customStyle="1" w:styleId="239">
    <w:name w:val="WW-Fonte parág. padrão111111111"/>
    <w:qFormat/>
    <w:uiPriority w:val="0"/>
  </w:style>
  <w:style w:type="character" w:customStyle="1" w:styleId="240">
    <w:name w:val="WW8Num8z3"/>
    <w:qFormat/>
    <w:uiPriority w:val="0"/>
    <w:rPr>
      <w:rFonts w:ascii="Symbol" w:hAnsi="Symbol" w:eastAsia="Symbol" w:cs="Symbol"/>
    </w:rPr>
  </w:style>
  <w:style w:type="character" w:customStyle="1" w:styleId="241">
    <w:name w:val="WW-Fonte parág. padrão1111111111"/>
    <w:qFormat/>
    <w:uiPriority w:val="0"/>
  </w:style>
  <w:style w:type="character" w:customStyle="1" w:styleId="242">
    <w:name w:val="WW-Absatz-Standardschriftart11111111111111111111111111111111111111111111111111111111111111111111111111111111111111111111111111111111111111111111"/>
    <w:qFormat/>
    <w:uiPriority w:val="0"/>
  </w:style>
  <w:style w:type="character" w:customStyle="1" w:styleId="243">
    <w:name w:val="Fonte parág. padrão5"/>
    <w:qFormat/>
    <w:uiPriority w:val="0"/>
  </w:style>
  <w:style w:type="character" w:customStyle="1" w:styleId="244">
    <w:name w:val="Fonte parág. padrão4"/>
    <w:qFormat/>
    <w:uiPriority w:val="0"/>
  </w:style>
  <w:style w:type="character" w:customStyle="1" w:styleId="245">
    <w:name w:val="Fonte parág. padrão3"/>
    <w:qFormat/>
    <w:uiPriority w:val="0"/>
  </w:style>
  <w:style w:type="character" w:customStyle="1" w:styleId="246">
    <w:name w:val="Fonte parág. padrão2"/>
    <w:qFormat/>
    <w:uiPriority w:val="0"/>
  </w:style>
  <w:style w:type="character" w:customStyle="1" w:styleId="247">
    <w:name w:val="Símbolos de numeração"/>
    <w:qFormat/>
    <w:uiPriority w:val="0"/>
    <w:rPr>
      <w:rFonts w:ascii="Arial" w:hAnsi="Arial" w:eastAsia="Arial" w:cs="Arial"/>
      <w:sz w:val="20"/>
      <w:szCs w:val="20"/>
    </w:rPr>
  </w:style>
  <w:style w:type="character" w:customStyle="1" w:styleId="248">
    <w:name w:val="Marcadores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249">
    <w:name w:val="WW8Num23z0"/>
    <w:qFormat/>
    <w:uiPriority w:val="0"/>
    <w:rPr>
      <w:rFonts w:ascii="Symbol" w:hAnsi="Symbol" w:eastAsia="Symbol" w:cs="Symbol"/>
    </w:rPr>
  </w:style>
  <w:style w:type="character" w:customStyle="1" w:styleId="250">
    <w:name w:val="WW8Num23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251">
    <w:name w:val="WW8Num24z0"/>
    <w:qFormat/>
    <w:uiPriority w:val="0"/>
    <w:rPr>
      <w:rFonts w:ascii="Symbol" w:hAnsi="Symbol" w:eastAsia="Symbol" w:cs="Symbol"/>
      <w:b/>
      <w:color w:val="auto"/>
      <w:sz w:val="20"/>
      <w:u w:val="none"/>
    </w:rPr>
  </w:style>
  <w:style w:type="character" w:customStyle="1" w:styleId="252">
    <w:name w:val="WW8Num24z1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253">
    <w:name w:val="RTF_Num 2 1"/>
    <w:qFormat/>
    <w:uiPriority w:val="0"/>
    <w:rPr>
      <w:rFonts w:ascii="Arial" w:hAnsi="Arial" w:eastAsia="Arial" w:cs="Arial"/>
      <w:b/>
      <w:bCs/>
    </w:rPr>
  </w:style>
  <w:style w:type="character" w:customStyle="1" w:styleId="254">
    <w:name w:val="RTF_Num 2 2"/>
    <w:qFormat/>
    <w:uiPriority w:val="0"/>
    <w:rPr>
      <w:rFonts w:ascii="Arial" w:hAnsi="Arial" w:eastAsia="Arial" w:cs="Arial"/>
      <w:b/>
      <w:bCs/>
    </w:rPr>
  </w:style>
  <w:style w:type="character" w:customStyle="1" w:styleId="255">
    <w:name w:val="RTF_Num 2 3"/>
    <w:qFormat/>
    <w:uiPriority w:val="0"/>
    <w:rPr>
      <w:rFonts w:ascii="Arial" w:hAnsi="Arial" w:eastAsia="Arial" w:cs="Arial"/>
      <w:b/>
      <w:bCs/>
    </w:rPr>
  </w:style>
  <w:style w:type="character" w:customStyle="1" w:styleId="256">
    <w:name w:val="RTF_Num 2 4"/>
    <w:qFormat/>
    <w:uiPriority w:val="0"/>
    <w:rPr>
      <w:rFonts w:ascii="Arial" w:hAnsi="Arial" w:eastAsia="Arial" w:cs="Arial"/>
      <w:b/>
      <w:bCs/>
    </w:rPr>
  </w:style>
  <w:style w:type="character" w:customStyle="1" w:styleId="257">
    <w:name w:val="RTF_Num 2 5"/>
    <w:qFormat/>
    <w:uiPriority w:val="0"/>
    <w:rPr>
      <w:rFonts w:ascii="Arial" w:hAnsi="Arial" w:eastAsia="Arial" w:cs="Arial"/>
      <w:b/>
      <w:bCs/>
    </w:rPr>
  </w:style>
  <w:style w:type="character" w:customStyle="1" w:styleId="258">
    <w:name w:val="RTF_Num 2 6"/>
    <w:qFormat/>
    <w:uiPriority w:val="0"/>
    <w:rPr>
      <w:rFonts w:ascii="Arial" w:hAnsi="Arial" w:eastAsia="Arial" w:cs="Arial"/>
      <w:b/>
      <w:bCs/>
    </w:rPr>
  </w:style>
  <w:style w:type="character" w:customStyle="1" w:styleId="259">
    <w:name w:val="RTF_Num 2 7"/>
    <w:qFormat/>
    <w:uiPriority w:val="0"/>
    <w:rPr>
      <w:rFonts w:ascii="Arial" w:hAnsi="Arial" w:eastAsia="Arial" w:cs="Arial"/>
      <w:b/>
      <w:bCs/>
    </w:rPr>
  </w:style>
  <w:style w:type="character" w:customStyle="1" w:styleId="260">
    <w:name w:val="RTF_Num 2 8"/>
    <w:qFormat/>
    <w:uiPriority w:val="0"/>
    <w:rPr>
      <w:rFonts w:ascii="Arial" w:hAnsi="Arial" w:eastAsia="Arial" w:cs="Arial"/>
      <w:b/>
      <w:bCs/>
    </w:rPr>
  </w:style>
  <w:style w:type="character" w:customStyle="1" w:styleId="261">
    <w:name w:val="RTF_Num 2 9"/>
    <w:qFormat/>
    <w:uiPriority w:val="0"/>
    <w:rPr>
      <w:rFonts w:ascii="Arial" w:hAnsi="Arial" w:eastAsia="Arial" w:cs="Arial"/>
      <w:b/>
      <w:bCs/>
    </w:rPr>
  </w:style>
  <w:style w:type="character" w:customStyle="1" w:styleId="262">
    <w:name w:val="WW8Num21z0"/>
    <w:qFormat/>
    <w:uiPriority w:val="0"/>
    <w:rPr>
      <w:rFonts w:ascii="Symbol" w:hAnsi="Symbol" w:eastAsia="Symbol" w:cs="OpenSymbol;Arial Unicode MS"/>
    </w:rPr>
  </w:style>
  <w:style w:type="character" w:customStyle="1" w:styleId="263">
    <w:name w:val="WW8Num21z2"/>
    <w:qFormat/>
    <w:uiPriority w:val="0"/>
    <w:rPr>
      <w:rFonts w:ascii="OpenSymbol;Arial Unicode MS" w:hAnsi="OpenSymbol;Arial Unicode MS" w:eastAsia="OpenSymbol;Arial Unicode MS" w:cs="OpenSymbol;Arial Unicode MS"/>
    </w:rPr>
  </w:style>
  <w:style w:type="character" w:customStyle="1" w:styleId="264">
    <w:name w:val="WW-RTF_Num 2 1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65">
    <w:name w:val="WW-RTF_Num 2 2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66">
    <w:name w:val="WW-RTF_Num 2 3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67">
    <w:name w:val="WW-RTF_Num 2 4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68">
    <w:name w:val="WW-RTF_Num 2 5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69">
    <w:name w:val="WW-RTF_Num 2 6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70">
    <w:name w:val="WW-RTF_Num 2 7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71">
    <w:name w:val="WW-RTF_Num 2 8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72">
    <w:name w:val="WW-RTF_Num 2 9"/>
    <w:qFormat/>
    <w:uiPriority w:val="0"/>
    <w:rPr>
      <w:rFonts w:ascii="OpenSymbol;Arial Unicode MS" w:hAnsi="OpenSymbol;Arial Unicode MS" w:eastAsia="OpenSymbol;Arial Unicode MS" w:cs="OpenSymbol;Arial Unicode MS"/>
      <w:b/>
      <w:bCs/>
    </w:rPr>
  </w:style>
  <w:style w:type="character" w:customStyle="1" w:styleId="273">
    <w:name w:val="Destacar"/>
    <w:basedOn w:val="34"/>
    <w:qFormat/>
    <w:uiPriority w:val="0"/>
    <w:rPr>
      <w:color w:val="BF9268"/>
    </w:rPr>
  </w:style>
  <w:style w:type="character" w:customStyle="1" w:styleId="274">
    <w:name w:val="Char Char2"/>
    <w:qFormat/>
    <w:uiPriority w:val="0"/>
    <w:rPr>
      <w:rFonts w:ascii="Calibri" w:hAnsi="Calibri" w:eastAsia="Calibri" w:cs="Calibri"/>
      <w:sz w:val="22"/>
      <w:szCs w:val="22"/>
      <w:lang w:val="pt-BR" w:bidi="ar-SA"/>
    </w:rPr>
  </w:style>
  <w:style w:type="character" w:customStyle="1" w:styleId="275">
    <w:name w:val="CITE"/>
    <w:qFormat/>
    <w:uiPriority w:val="0"/>
    <w:rPr>
      <w:i/>
    </w:rPr>
  </w:style>
  <w:style w:type="character" w:customStyle="1" w:styleId="276">
    <w:name w:val="CODE"/>
    <w:qFormat/>
    <w:uiPriority w:val="0"/>
    <w:rPr>
      <w:rFonts w:ascii="Courier New" w:hAnsi="Courier New" w:eastAsia="Courier New" w:cs="Courier New"/>
      <w:sz w:val="20"/>
    </w:rPr>
  </w:style>
  <w:style w:type="character" w:customStyle="1" w:styleId="277">
    <w:name w:val="Keyboard"/>
    <w:qFormat/>
    <w:uiPriority w:val="0"/>
    <w:rPr>
      <w:rFonts w:ascii="Courier New" w:hAnsi="Courier New" w:eastAsia="Courier New" w:cs="Courier New"/>
      <w:b/>
      <w:sz w:val="20"/>
    </w:rPr>
  </w:style>
  <w:style w:type="character" w:customStyle="1" w:styleId="278">
    <w:name w:val="Sample"/>
    <w:qFormat/>
    <w:uiPriority w:val="0"/>
    <w:rPr>
      <w:rFonts w:ascii="Courier New" w:hAnsi="Courier New" w:eastAsia="Courier New" w:cs="Courier New"/>
    </w:rPr>
  </w:style>
  <w:style w:type="character" w:customStyle="1" w:styleId="279">
    <w:name w:val="Forte1"/>
    <w:qFormat/>
    <w:uiPriority w:val="0"/>
    <w:rPr>
      <w:b/>
    </w:rPr>
  </w:style>
  <w:style w:type="character" w:customStyle="1" w:styleId="280">
    <w:name w:val="Typewriter"/>
    <w:qFormat/>
    <w:uiPriority w:val="0"/>
    <w:rPr>
      <w:rFonts w:ascii="Courier New" w:hAnsi="Courier New" w:eastAsia="Courier New" w:cs="Courier New"/>
      <w:sz w:val="20"/>
    </w:rPr>
  </w:style>
  <w:style w:type="character" w:customStyle="1" w:styleId="281">
    <w:name w:val="HTML Markup"/>
    <w:qFormat/>
    <w:uiPriority w:val="0"/>
    <w:rPr>
      <w:vanish/>
      <w:color w:val="FF0000"/>
    </w:rPr>
  </w:style>
  <w:style w:type="character" w:customStyle="1" w:styleId="282">
    <w:name w:val="Comment"/>
    <w:qFormat/>
    <w:uiPriority w:val="0"/>
    <w:rPr>
      <w:vanish/>
    </w:rPr>
  </w:style>
  <w:style w:type="character" w:customStyle="1" w:styleId="283">
    <w:name w:val="Menção Pendente6"/>
    <w:qFormat/>
    <w:uiPriority w:val="0"/>
    <w:rPr>
      <w:color w:val="605E5C"/>
      <w:shd w:val="clear" w:fill="E1DFDD"/>
    </w:rPr>
  </w:style>
  <w:style w:type="character" w:customStyle="1" w:styleId="284">
    <w:name w:val="citação 2 Char"/>
    <w:qFormat/>
    <w:uiPriority w:val="0"/>
    <w:rPr>
      <w:rFonts w:ascii="Arial" w:hAnsi="Arial" w:eastAsia="Tahoma" w:cs="Arial"/>
      <w:i/>
      <w:iCs/>
      <w:color w:val="000000"/>
      <w:shd w:val="clear" w:fill="FFFFCC"/>
    </w:rPr>
  </w:style>
  <w:style w:type="character" w:customStyle="1" w:styleId="285">
    <w:name w:val="Menção Pendente5"/>
    <w:qFormat/>
    <w:uiPriority w:val="0"/>
    <w:rPr>
      <w:color w:val="605E5C"/>
      <w:shd w:val="clear" w:fill="E1DFDD"/>
    </w:rPr>
  </w:style>
  <w:style w:type="character" w:customStyle="1" w:styleId="286">
    <w:name w:val="Preâmbulo Char"/>
    <w:qFormat/>
    <w:uiPriority w:val="0"/>
    <w:rPr>
      <w:rFonts w:ascii="Arial" w:hAnsi="Arial" w:eastAsia="Arial" w:cs="Arial"/>
      <w:bCs/>
      <w:lang w:eastAsia="pt-BR"/>
    </w:rPr>
  </w:style>
  <w:style w:type="character" w:customStyle="1" w:styleId="287">
    <w:name w:val="Nível 1-Sem Num Char"/>
    <w:qFormat/>
    <w:uiPriority w:val="0"/>
    <w:rPr>
      <w:rFonts w:ascii="Arial" w:hAnsi="Arial" w:eastAsia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288">
    <w:name w:val="Nível 4-R Char"/>
    <w:qFormat/>
    <w:uiPriority w:val="0"/>
    <w:rPr>
      <w:rFonts w:ascii="Arial" w:hAnsi="Arial" w:eastAsia="Arial" w:cs="Arial"/>
      <w:i/>
      <w:iCs/>
      <w:color w:val="FF0000"/>
      <w:lang w:eastAsia="pt-BR"/>
    </w:rPr>
  </w:style>
  <w:style w:type="character" w:customStyle="1" w:styleId="289">
    <w:name w:val="Nível 3-R Char"/>
    <w:qFormat/>
    <w:uiPriority w:val="0"/>
    <w:rPr>
      <w:rFonts w:ascii="Arial" w:hAnsi="Arial" w:eastAsia="Arial" w:cs="Arial"/>
      <w:i/>
      <w:iCs/>
      <w:color w:val="FF0000"/>
      <w:lang w:eastAsia="pt-BR"/>
    </w:rPr>
  </w:style>
  <w:style w:type="character" w:customStyle="1" w:styleId="290">
    <w:name w:val="Nivel 3 Char"/>
    <w:qFormat/>
    <w:uiPriority w:val="0"/>
    <w:rPr>
      <w:rFonts w:ascii="Arial" w:hAnsi="Arial" w:eastAsia="Arial" w:cs="Arial"/>
      <w:color w:val="000000"/>
      <w:lang w:eastAsia="pt-BR"/>
    </w:rPr>
  </w:style>
  <w:style w:type="character" w:customStyle="1" w:styleId="291">
    <w:name w:val="Nível 2 -Red Char"/>
    <w:qFormat/>
    <w:uiPriority w:val="0"/>
    <w:rPr>
      <w:rFonts w:ascii="Arial" w:hAnsi="Arial" w:eastAsia="Arial" w:cs="Arial"/>
      <w:i/>
      <w:iCs/>
      <w:color w:val="FF0000"/>
      <w:lang w:eastAsia="pt-BR"/>
    </w:rPr>
  </w:style>
  <w:style w:type="character" w:customStyle="1" w:styleId="292">
    <w:name w:val="ou Char"/>
    <w:qFormat/>
    <w:uiPriority w:val="0"/>
    <w:rPr>
      <w:rFonts w:ascii="Arial" w:hAnsi="Arial" w:eastAsia="Arial" w:cs="Arial"/>
      <w:b/>
      <w:bCs/>
      <w:i/>
      <w:iCs/>
      <w:color w:val="FF0000"/>
      <w:u w:val="single"/>
      <w:lang w:eastAsia="pt-BR"/>
    </w:rPr>
  </w:style>
  <w:style w:type="character" w:customStyle="1" w:styleId="293">
    <w:name w:val="Menção Pendente4"/>
    <w:qFormat/>
    <w:uiPriority w:val="0"/>
    <w:rPr>
      <w:color w:val="605E5C"/>
      <w:shd w:val="clear" w:fill="E1DFDD"/>
    </w:rPr>
  </w:style>
  <w:style w:type="character" w:customStyle="1" w:styleId="294">
    <w:name w:val="Menção Pendente3"/>
    <w:qFormat/>
    <w:uiPriority w:val="0"/>
    <w:rPr>
      <w:color w:val="605E5C"/>
      <w:shd w:val="clear" w:fill="E1DFDD"/>
    </w:rPr>
  </w:style>
  <w:style w:type="character" w:customStyle="1" w:styleId="295">
    <w:name w:val="markedcontent"/>
    <w:qFormat/>
    <w:uiPriority w:val="0"/>
  </w:style>
  <w:style w:type="character" w:customStyle="1" w:styleId="296">
    <w:name w:val="Título 6 Char"/>
    <w:qFormat/>
    <w:uiPriority w:val="0"/>
    <w:rPr>
      <w:rFonts w:ascii="Calibri" w:hAnsi="Calibri" w:eastAsia="Times New Roman" w:cs="Calibri"/>
      <w:color w:val="243F60"/>
      <w:sz w:val="22"/>
      <w:szCs w:val="22"/>
    </w:rPr>
  </w:style>
  <w:style w:type="character" w:customStyle="1" w:styleId="297">
    <w:name w:val="Título 3 Char"/>
    <w:qFormat/>
    <w:uiPriority w:val="0"/>
    <w:rPr>
      <w:rFonts w:ascii="Calibri" w:hAnsi="Calibri" w:eastAsia="Times New Roman" w:cs="Calibri"/>
      <w:color w:val="243F60"/>
    </w:rPr>
  </w:style>
  <w:style w:type="character" w:customStyle="1" w:styleId="298">
    <w:name w:val="Parágrafo da Lista Char"/>
    <w:qFormat/>
    <w:uiPriority w:val="0"/>
    <w:rPr>
      <w:rFonts w:eastAsia="Tahoma"/>
      <w:lang w:eastAsia="pt-BR"/>
    </w:rPr>
  </w:style>
  <w:style w:type="character" w:customStyle="1" w:styleId="299">
    <w:name w:val="Texto do Espaço Reservado"/>
    <w:qFormat/>
    <w:uiPriority w:val="0"/>
    <w:rPr>
      <w:color w:val="808080"/>
    </w:rPr>
  </w:style>
  <w:style w:type="character" w:customStyle="1" w:styleId="300">
    <w:name w:val="Nível 3 Opcional Char"/>
    <w:qFormat/>
    <w:uiPriority w:val="0"/>
    <w:rPr>
      <w:rFonts w:ascii="Arial" w:hAnsi="Arial" w:eastAsia="Arial" w:cs="Arial"/>
      <w:i/>
      <w:iCs/>
      <w:color w:val="FF0000"/>
      <w:lang w:eastAsia="pt-BR"/>
    </w:rPr>
  </w:style>
  <w:style w:type="character" w:customStyle="1" w:styleId="301">
    <w:name w:val="Nível 2 Opcional Char"/>
    <w:qFormat/>
    <w:uiPriority w:val="0"/>
    <w:rPr>
      <w:rFonts w:ascii="Arial" w:hAnsi="Arial" w:eastAsia="Arial" w:cs="Arial"/>
      <w:i/>
      <w:color w:val="FF0000"/>
      <w:lang w:eastAsia="pt-BR"/>
    </w:rPr>
  </w:style>
  <w:style w:type="character" w:customStyle="1" w:styleId="302">
    <w:name w:val="Nivel 2 Char"/>
    <w:qFormat/>
    <w:uiPriority w:val="0"/>
    <w:rPr>
      <w:rFonts w:ascii="Arial" w:hAnsi="Arial" w:eastAsia="Arial" w:cs="Arial"/>
      <w:color w:val="000000"/>
      <w:lang w:eastAsia="pt-BR"/>
    </w:rPr>
  </w:style>
  <w:style w:type="character" w:customStyle="1" w:styleId="303">
    <w:name w:val="Menção Pendente2"/>
    <w:qFormat/>
    <w:uiPriority w:val="0"/>
    <w:rPr>
      <w:color w:val="605E5C"/>
      <w:shd w:val="clear" w:fill="E1DFDD"/>
    </w:rPr>
  </w:style>
  <w:style w:type="character" w:customStyle="1" w:styleId="304">
    <w:name w:val="Menção Pendente1"/>
    <w:qFormat/>
    <w:uiPriority w:val="0"/>
    <w:rPr>
      <w:color w:val="605E5C"/>
      <w:shd w:val="clear" w:fill="E1DFDD"/>
    </w:rPr>
  </w:style>
  <w:style w:type="character" w:customStyle="1" w:styleId="305">
    <w:name w:val="HiperlinkVisitado1"/>
    <w:qFormat/>
    <w:uiPriority w:val="0"/>
    <w:rPr>
      <w:color w:val="800080"/>
      <w:u w:val="single"/>
    </w:rPr>
  </w:style>
  <w:style w:type="character" w:customStyle="1" w:styleId="306">
    <w:name w:val="highlight"/>
    <w:qFormat/>
    <w:uiPriority w:val="0"/>
  </w:style>
  <w:style w:type="character" w:customStyle="1" w:styleId="307">
    <w:name w:val="Grade Colorida - Ênfase 1 Char"/>
    <w:qFormat/>
    <w:uiPriority w:val="0"/>
    <w:rPr>
      <w:rFonts w:ascii="Arial" w:hAnsi="Arial" w:eastAsia="Calibri" w:cs="Arial"/>
      <w:i/>
      <w:iCs/>
      <w:color w:val="000000"/>
      <w:szCs w:val="24"/>
      <w:shd w:val="clear" w:fill="FFFFCC"/>
    </w:rPr>
  </w:style>
  <w:style w:type="character" w:customStyle="1" w:styleId="308">
    <w:name w:val="Manoel"/>
    <w:qFormat/>
    <w:uiPriority w:val="0"/>
    <w:rPr>
      <w:rFonts w:ascii="Arial" w:hAnsi="Arial" w:eastAsia="Arial" w:cs="Arial"/>
      <w:color w:val="7030A0"/>
      <w:sz w:val="20"/>
    </w:rPr>
  </w:style>
  <w:style w:type="character" w:customStyle="1" w:styleId="309">
    <w:name w:val="em_0020ementa__char1"/>
    <w:qFormat/>
    <w:uiPriority w:val="0"/>
    <w:rPr>
      <w:rFonts w:ascii="Times New Roman" w:hAnsi="Times New Roman" w:eastAsia="Times New Roman" w:cs="Times New Roman"/>
      <w:sz w:val="28"/>
      <w:szCs w:val="28"/>
      <w:u w:val="none"/>
    </w:rPr>
  </w:style>
  <w:style w:type="character" w:customStyle="1" w:styleId="310">
    <w:name w:val="cp_0020corpodespacho__char1"/>
    <w:qFormat/>
    <w:uiPriority w:val="0"/>
    <w:rPr>
      <w:rFonts w:ascii="Times New Roman" w:hAnsi="Times New Roman" w:eastAsia="Times New Roman" w:cs="Times New Roman"/>
      <w:sz w:val="26"/>
      <w:szCs w:val="26"/>
      <w:u w:val="none"/>
    </w:rPr>
  </w:style>
  <w:style w:type="character" w:customStyle="1" w:styleId="311">
    <w:name w:val="Nivel 4 Char"/>
    <w:qFormat/>
    <w:uiPriority w:val="0"/>
    <w:rPr>
      <w:rFonts w:ascii="Arial" w:hAnsi="Arial" w:eastAsia="Arial" w:cs="Arial"/>
      <w:lang w:eastAsia="pt-BR"/>
    </w:rPr>
  </w:style>
  <w:style w:type="character" w:customStyle="1" w:styleId="312">
    <w:name w:val="Nivel1 Char"/>
    <w:qFormat/>
    <w:uiPriority w:val="0"/>
    <w:rPr>
      <w:rFonts w:ascii="Arial" w:hAnsi="Arial" w:eastAsia="Arial" w:cs="Arial"/>
      <w:b/>
      <w:color w:val="000000"/>
      <w:sz w:val="28"/>
      <w:szCs w:val="28"/>
      <w:lang w:eastAsia="pt-BR"/>
    </w:rPr>
  </w:style>
  <w:style w:type="character" w:customStyle="1" w:styleId="313">
    <w:name w:val="Corpo de texto Char"/>
    <w:qFormat/>
    <w:uiPriority w:val="0"/>
    <w:rPr>
      <w:rFonts w:eastAsia="Times New Roman"/>
      <w:lang w:eastAsia="pt-BR"/>
    </w:rPr>
  </w:style>
  <w:style w:type="character" w:customStyle="1" w:styleId="314">
    <w:name w:val="spellingerror"/>
    <w:qFormat/>
    <w:uiPriority w:val="0"/>
  </w:style>
  <w:style w:type="character" w:customStyle="1" w:styleId="315">
    <w:name w:val="eop"/>
    <w:qFormat/>
    <w:uiPriority w:val="0"/>
  </w:style>
  <w:style w:type="character" w:customStyle="1" w:styleId="316">
    <w:name w:val="normaltextrun"/>
    <w:qFormat/>
    <w:uiPriority w:val="0"/>
  </w:style>
  <w:style w:type="character" w:customStyle="1" w:styleId="317">
    <w:name w:val="Quote Char"/>
    <w:qFormat/>
    <w:uiPriority w:val="0"/>
    <w:rPr>
      <w:rFonts w:eastAsia="Tahoma"/>
      <w:i/>
      <w:iCs/>
      <w:color w:val="000000"/>
      <w:shd w:val="clear" w:fill="FFFFCC"/>
    </w:rPr>
  </w:style>
  <w:style w:type="character" w:customStyle="1" w:styleId="318">
    <w:name w:val="Nivel_01_Titulo Char"/>
    <w:qFormat/>
    <w:uiPriority w:val="0"/>
    <w:rPr>
      <w:rFonts w:ascii="Arial" w:hAnsi="Arial" w:eastAsia="Times New Roman" w:cs="Arial"/>
      <w:b/>
      <w:bCs/>
      <w:color w:val="000000"/>
      <w:spacing w:val="5"/>
      <w:kern w:val="2"/>
      <w:sz w:val="52"/>
      <w:szCs w:val="52"/>
      <w:lang w:eastAsia="pt-BR"/>
    </w:rPr>
  </w:style>
  <w:style w:type="character" w:customStyle="1" w:styleId="319">
    <w:name w:val="Título 1 Char"/>
    <w:qFormat/>
    <w:uiPriority w:val="0"/>
    <w:rPr>
      <w:rFonts w:ascii="Calibri" w:hAnsi="Calibri" w:eastAsia="Times New Roman" w:cs="Calibri"/>
      <w:b/>
      <w:bCs/>
      <w:color w:val="365F91"/>
      <w:sz w:val="28"/>
      <w:szCs w:val="28"/>
      <w:lang w:eastAsia="pt-BR"/>
    </w:rPr>
  </w:style>
  <w:style w:type="character" w:customStyle="1" w:styleId="320">
    <w:name w:val="Nivel 01 Char"/>
    <w:qFormat/>
    <w:uiPriority w:val="0"/>
    <w:rPr>
      <w:rFonts w:ascii="Arial" w:hAnsi="Arial" w:eastAsia="Arial" w:cs="Arial"/>
      <w:b/>
      <w:bCs/>
      <w:color w:val="17365D"/>
      <w:spacing w:val="5"/>
      <w:kern w:val="2"/>
      <w:sz w:val="52"/>
      <w:szCs w:val="52"/>
      <w:lang w:eastAsia="pt-BR"/>
    </w:rPr>
  </w:style>
  <w:style w:type="character" w:customStyle="1" w:styleId="321">
    <w:name w:val="Título Char"/>
    <w:qFormat/>
    <w:uiPriority w:val="0"/>
    <w:rPr>
      <w:rFonts w:ascii="Calibri" w:hAnsi="Calibri" w:eastAsia="Times New Roman" w:cs="Calibri"/>
      <w:color w:val="17365D"/>
      <w:spacing w:val="5"/>
      <w:kern w:val="2"/>
      <w:sz w:val="52"/>
      <w:szCs w:val="52"/>
      <w:lang w:eastAsia="pt-BR"/>
    </w:rPr>
  </w:style>
  <w:style w:type="character" w:customStyle="1" w:styleId="322">
    <w:name w:val="Título 4 Char"/>
    <w:qFormat/>
    <w:uiPriority w:val="0"/>
    <w:rPr>
      <w:rFonts w:ascii="Calibri" w:hAnsi="Calibri" w:eastAsia="Times New Roman" w:cs="Calibri"/>
      <w:i/>
      <w:iCs/>
      <w:color w:val="365F91"/>
      <w:lang w:eastAsia="pt-BR"/>
    </w:rPr>
  </w:style>
  <w:style w:type="character" w:customStyle="1" w:styleId="323">
    <w:name w:val="Assunto do comentário Char"/>
    <w:qFormat/>
    <w:uiPriority w:val="0"/>
    <w:rPr>
      <w:rFonts w:eastAsia="Tahoma"/>
      <w:b/>
      <w:bCs/>
      <w:lang w:eastAsia="pt-BR"/>
    </w:rPr>
  </w:style>
  <w:style w:type="character" w:customStyle="1" w:styleId="324">
    <w:name w:val="Texto de comentário Char"/>
    <w:qFormat/>
    <w:uiPriority w:val="0"/>
    <w:rPr>
      <w:rFonts w:eastAsia="Tahoma"/>
      <w:lang w:eastAsia="pt-BR"/>
    </w:rPr>
  </w:style>
  <w:style w:type="character" w:customStyle="1" w:styleId="325">
    <w:name w:val="Ref. de comentário1"/>
    <w:qFormat/>
    <w:uiPriority w:val="0"/>
    <w:rPr>
      <w:sz w:val="16"/>
    </w:rPr>
  </w:style>
  <w:style w:type="character" w:customStyle="1" w:styleId="326">
    <w:name w:val="Rodapé Char"/>
    <w:qFormat/>
    <w:uiPriority w:val="0"/>
    <w:rPr>
      <w:rFonts w:ascii="Ecofont_Spranq_eco_Sans" w:hAnsi="Ecofont_Spranq_eco_Sans" w:eastAsia="Tahoma" w:cs="Ecofont_Spranq_eco_Sans"/>
      <w:sz w:val="24"/>
      <w:szCs w:val="24"/>
    </w:rPr>
  </w:style>
  <w:style w:type="character" w:customStyle="1" w:styleId="327">
    <w:name w:val="Cabeçalho Char"/>
    <w:qFormat/>
    <w:uiPriority w:val="0"/>
    <w:rPr>
      <w:rFonts w:ascii="Ecofont_Spranq_eco_Sans" w:hAnsi="Ecofont_Spranq_eco_Sans" w:eastAsia="Tahoma" w:cs="Ecofont_Spranq_eco_Sans"/>
      <w:sz w:val="24"/>
      <w:szCs w:val="24"/>
    </w:rPr>
  </w:style>
  <w:style w:type="character" w:customStyle="1" w:styleId="328">
    <w:name w:val="Nota explicativa Char"/>
    <w:qFormat/>
    <w:uiPriority w:val="0"/>
    <w:rPr>
      <w:rFonts w:ascii="Arial" w:hAnsi="Arial" w:eastAsia="Tahoma" w:cs="Arial"/>
      <w:i/>
      <w:iCs/>
      <w:color w:val="000000"/>
      <w:shd w:val="clear" w:fill="FFFFCC"/>
    </w:rPr>
  </w:style>
  <w:style w:type="character" w:customStyle="1" w:styleId="329">
    <w:name w:val="Citação Char"/>
    <w:qFormat/>
    <w:uiPriority w:val="0"/>
    <w:rPr>
      <w:rFonts w:ascii="Arial" w:hAnsi="Arial" w:eastAsia="Tahoma" w:cs="Arial"/>
      <w:i/>
      <w:iCs/>
      <w:color w:val="000000"/>
      <w:szCs w:val="24"/>
      <w:shd w:val="clear" w:fill="FFFFCC"/>
    </w:rPr>
  </w:style>
  <w:style w:type="character" w:customStyle="1" w:styleId="330">
    <w:name w:val="apple-style-span"/>
    <w:qFormat/>
    <w:uiPriority w:val="0"/>
  </w:style>
  <w:style w:type="character" w:customStyle="1" w:styleId="331">
    <w:name w:val="normal__char1"/>
    <w:qFormat/>
    <w:uiPriority w:val="0"/>
    <w:rPr>
      <w:rFonts w:ascii="Arial" w:hAnsi="Arial" w:eastAsia="Arial" w:cs="Arial"/>
      <w:sz w:val="24"/>
      <w:szCs w:val="24"/>
      <w:u w:val="none"/>
    </w:rPr>
  </w:style>
  <w:style w:type="character" w:customStyle="1" w:styleId="332">
    <w:name w:val="Título 2 Char"/>
    <w:qFormat/>
    <w:uiPriority w:val="0"/>
    <w:rPr>
      <w:b/>
      <w:color w:val="000000"/>
      <w:sz w:val="24"/>
    </w:rPr>
  </w:style>
  <w:style w:type="character" w:customStyle="1" w:styleId="333">
    <w:name w:val="Texto de balão Char"/>
    <w:qFormat/>
    <w:uiPriority w:val="0"/>
    <w:rPr>
      <w:rFonts w:ascii="Tahoma" w:hAnsi="Tahoma" w:eastAsia="Tahoma" w:cs="Tahoma"/>
      <w:sz w:val="16"/>
      <w:szCs w:val="16"/>
    </w:rPr>
  </w:style>
  <w:style w:type="character" w:customStyle="1" w:styleId="334">
    <w:name w:val="Texto sem Formatação Char"/>
    <w:qFormat/>
    <w:uiPriority w:val="0"/>
    <w:rPr>
      <w:rFonts w:ascii="Calibri" w:hAnsi="Calibri" w:eastAsia="Calibri" w:cs="Calibri"/>
      <w:color w:val="000000"/>
      <w:sz w:val="22"/>
      <w:szCs w:val="22"/>
    </w:rPr>
  </w:style>
  <w:style w:type="character" w:customStyle="1" w:styleId="335">
    <w:name w:val="normal__char"/>
    <w:qFormat/>
    <w:uiPriority w:val="0"/>
    <w:rPr>
      <w:rFonts w:ascii="Times New Roman" w:hAnsi="Times New Roman" w:eastAsia="Times New Roman" w:cs="Times New Roman"/>
      <w:color w:val="000000"/>
      <w:sz w:val="24"/>
      <w:szCs w:val="24"/>
    </w:rPr>
  </w:style>
  <w:style w:type="character" w:customStyle="1" w:styleId="336">
    <w:name w:val="cf31"/>
    <w:qFormat/>
    <w:uiPriority w:val="0"/>
    <w:rPr>
      <w:rFonts w:ascii="Segoe UI" w:hAnsi="Segoe UI" w:eastAsia="Times New Roman" w:cs="Segoe UI"/>
      <w:i/>
      <w:iCs/>
      <w:color w:val="000000"/>
      <w:sz w:val="18"/>
      <w:szCs w:val="18"/>
    </w:rPr>
  </w:style>
  <w:style w:type="character" w:customStyle="1" w:styleId="337">
    <w:name w:val="cf21"/>
    <w:qFormat/>
    <w:uiPriority w:val="0"/>
    <w:rPr>
      <w:rFonts w:ascii="Segoe UI" w:hAnsi="Segoe UI" w:eastAsia="Times New Roman" w:cs="Segoe UI"/>
      <w:i/>
      <w:iCs/>
      <w:color w:val="000000"/>
      <w:sz w:val="18"/>
      <w:szCs w:val="18"/>
    </w:rPr>
  </w:style>
  <w:style w:type="character" w:customStyle="1" w:styleId="338">
    <w:name w:val="cf11"/>
    <w:qFormat/>
    <w:uiPriority w:val="0"/>
    <w:rPr>
      <w:rFonts w:ascii="Segoe UI" w:hAnsi="Segoe UI" w:eastAsia="Times New Roman" w:cs="Segoe UI"/>
      <w:i/>
      <w:iCs/>
      <w:color w:val="000000"/>
      <w:sz w:val="18"/>
      <w:szCs w:val="18"/>
    </w:rPr>
  </w:style>
  <w:style w:type="character" w:customStyle="1" w:styleId="339">
    <w:name w:val="cf01"/>
    <w:qFormat/>
    <w:uiPriority w:val="0"/>
    <w:rPr>
      <w:rFonts w:ascii="Segoe UI" w:hAnsi="Segoe UI" w:eastAsia="Times New Roman" w:cs="Segoe UI"/>
      <w:b/>
      <w:bCs/>
      <w:i/>
      <w:iCs/>
      <w:color w:val="000000"/>
      <w:sz w:val="18"/>
      <w:szCs w:val="18"/>
    </w:rPr>
  </w:style>
  <w:style w:type="character" w:customStyle="1" w:styleId="340">
    <w:name w:val="Unresolved Mention"/>
    <w:qFormat/>
    <w:uiPriority w:val="0"/>
    <w:rPr>
      <w:rFonts w:ascii="Times New Roman" w:hAnsi="Times New Roman" w:eastAsia="Times New Roman" w:cs="Times New Roman"/>
      <w:color w:val="605E5C"/>
      <w:sz w:val="24"/>
      <w:szCs w:val="24"/>
      <w:shd w:val="clear" w:fill="E1DFDD"/>
    </w:rPr>
  </w:style>
  <w:style w:type="character" w:customStyle="1" w:styleId="341">
    <w:name w:val="WW_CharLFO1LVL1"/>
    <w:qFormat/>
    <w:uiPriority w:val="0"/>
    <w:rPr>
      <w:rFonts w:ascii="Arial" w:hAnsi="Arial" w:cs="Arial"/>
      <w:sz w:val="20"/>
      <w:szCs w:val="20"/>
    </w:rPr>
  </w:style>
  <w:style w:type="character" w:customStyle="1" w:styleId="342">
    <w:name w:val="WW_CharLFO1LVL2"/>
    <w:qFormat/>
    <w:uiPriority w:val="0"/>
    <w:rPr>
      <w:rFonts w:ascii="Arial" w:hAnsi="Arial" w:cs="Arial"/>
      <w:sz w:val="20"/>
      <w:szCs w:val="20"/>
    </w:rPr>
  </w:style>
  <w:style w:type="character" w:customStyle="1" w:styleId="343">
    <w:name w:val="WW_CharLFO1LVL3"/>
    <w:qFormat/>
    <w:uiPriority w:val="0"/>
    <w:rPr>
      <w:rFonts w:ascii="Arial" w:hAnsi="Arial" w:cs="Arial"/>
      <w:sz w:val="20"/>
      <w:szCs w:val="20"/>
    </w:rPr>
  </w:style>
  <w:style w:type="character" w:customStyle="1" w:styleId="344">
    <w:name w:val="WW_CharLFO1LVL4"/>
    <w:qFormat/>
    <w:uiPriority w:val="0"/>
    <w:rPr>
      <w:rFonts w:ascii="Arial" w:hAnsi="Arial" w:cs="Arial"/>
      <w:sz w:val="20"/>
      <w:szCs w:val="20"/>
    </w:rPr>
  </w:style>
  <w:style w:type="character" w:customStyle="1" w:styleId="345">
    <w:name w:val="WW_CharLFO1LVL5"/>
    <w:qFormat/>
    <w:uiPriority w:val="0"/>
    <w:rPr>
      <w:rFonts w:ascii="Arial" w:hAnsi="Arial" w:cs="Arial"/>
      <w:sz w:val="20"/>
      <w:szCs w:val="20"/>
    </w:rPr>
  </w:style>
  <w:style w:type="character" w:customStyle="1" w:styleId="346">
    <w:name w:val="WW_CharLFO1LVL6"/>
    <w:qFormat/>
    <w:uiPriority w:val="0"/>
    <w:rPr>
      <w:rFonts w:ascii="Arial" w:hAnsi="Arial" w:cs="Arial"/>
      <w:sz w:val="20"/>
      <w:szCs w:val="20"/>
    </w:rPr>
  </w:style>
  <w:style w:type="character" w:customStyle="1" w:styleId="347">
    <w:name w:val="WW_CharLFO1LVL7"/>
    <w:qFormat/>
    <w:uiPriority w:val="0"/>
    <w:rPr>
      <w:rFonts w:ascii="Arial" w:hAnsi="Arial" w:cs="Arial"/>
      <w:sz w:val="20"/>
      <w:szCs w:val="20"/>
    </w:rPr>
  </w:style>
  <w:style w:type="character" w:customStyle="1" w:styleId="348">
    <w:name w:val="WW_CharLFO1LVL8"/>
    <w:qFormat/>
    <w:uiPriority w:val="0"/>
    <w:rPr>
      <w:rFonts w:ascii="Arial" w:hAnsi="Arial" w:cs="Arial"/>
      <w:sz w:val="20"/>
      <w:szCs w:val="20"/>
    </w:rPr>
  </w:style>
  <w:style w:type="character" w:customStyle="1" w:styleId="349">
    <w:name w:val="WW_CharLFO1LVL9"/>
    <w:qFormat/>
    <w:uiPriority w:val="0"/>
    <w:rPr>
      <w:rFonts w:ascii="Arial" w:hAnsi="Arial" w:cs="Arial"/>
      <w:sz w:val="20"/>
      <w:szCs w:val="20"/>
    </w:rPr>
  </w:style>
  <w:style w:type="character" w:customStyle="1" w:styleId="350">
    <w:name w:val="WW_CharLFO2LVL1"/>
    <w:qFormat/>
    <w:uiPriority w:val="0"/>
    <w:rPr>
      <w:rFonts w:ascii="Arial" w:hAnsi="Arial" w:cs="Arial"/>
      <w:sz w:val="20"/>
      <w:szCs w:val="20"/>
    </w:rPr>
  </w:style>
  <w:style w:type="character" w:customStyle="1" w:styleId="351">
    <w:name w:val="WW_CharLFO2LVL2"/>
    <w:qFormat/>
    <w:uiPriority w:val="0"/>
    <w:rPr>
      <w:rFonts w:ascii="Arial" w:hAnsi="Arial" w:cs="Arial"/>
      <w:sz w:val="20"/>
      <w:szCs w:val="20"/>
    </w:rPr>
  </w:style>
  <w:style w:type="character" w:customStyle="1" w:styleId="352">
    <w:name w:val="WW_CharLFO2LVL3"/>
    <w:qFormat/>
    <w:uiPriority w:val="0"/>
    <w:rPr>
      <w:rFonts w:ascii="Arial" w:hAnsi="Arial" w:cs="Arial"/>
      <w:sz w:val="20"/>
      <w:szCs w:val="20"/>
    </w:rPr>
  </w:style>
  <w:style w:type="character" w:customStyle="1" w:styleId="353">
    <w:name w:val="WW_CharLFO2LVL4"/>
    <w:qFormat/>
    <w:uiPriority w:val="0"/>
    <w:rPr>
      <w:rFonts w:ascii="Arial" w:hAnsi="Arial" w:cs="Arial"/>
      <w:sz w:val="20"/>
      <w:szCs w:val="20"/>
    </w:rPr>
  </w:style>
  <w:style w:type="character" w:customStyle="1" w:styleId="354">
    <w:name w:val="WW_CharLFO2LVL5"/>
    <w:qFormat/>
    <w:uiPriority w:val="0"/>
    <w:rPr>
      <w:rFonts w:ascii="Arial" w:hAnsi="Arial" w:cs="Arial"/>
      <w:sz w:val="20"/>
      <w:szCs w:val="20"/>
    </w:rPr>
  </w:style>
  <w:style w:type="character" w:customStyle="1" w:styleId="355">
    <w:name w:val="WW_CharLFO2LVL6"/>
    <w:qFormat/>
    <w:uiPriority w:val="0"/>
    <w:rPr>
      <w:rFonts w:ascii="Arial" w:hAnsi="Arial" w:cs="Arial"/>
      <w:sz w:val="20"/>
      <w:szCs w:val="20"/>
    </w:rPr>
  </w:style>
  <w:style w:type="character" w:customStyle="1" w:styleId="356">
    <w:name w:val="WW_CharLFO2LVL7"/>
    <w:qFormat/>
    <w:uiPriority w:val="0"/>
    <w:rPr>
      <w:rFonts w:ascii="Arial" w:hAnsi="Arial" w:cs="Arial"/>
      <w:sz w:val="20"/>
      <w:szCs w:val="20"/>
    </w:rPr>
  </w:style>
  <w:style w:type="character" w:customStyle="1" w:styleId="357">
    <w:name w:val="WW_CharLFO2LVL8"/>
    <w:qFormat/>
    <w:uiPriority w:val="0"/>
    <w:rPr>
      <w:rFonts w:ascii="Arial" w:hAnsi="Arial" w:cs="Arial"/>
      <w:sz w:val="20"/>
      <w:szCs w:val="20"/>
    </w:rPr>
  </w:style>
  <w:style w:type="character" w:customStyle="1" w:styleId="358">
    <w:name w:val="WW_CharLFO2LVL9"/>
    <w:qFormat/>
    <w:uiPriority w:val="0"/>
    <w:rPr>
      <w:rFonts w:ascii="Arial" w:hAnsi="Arial" w:cs="Arial"/>
      <w:sz w:val="20"/>
      <w:szCs w:val="20"/>
    </w:rPr>
  </w:style>
  <w:style w:type="character" w:customStyle="1" w:styleId="359">
    <w:name w:val="WW_CharLFO4LVL1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60">
    <w:name w:val="WW_CharLFO6LVL1"/>
    <w:qFormat/>
    <w:uiPriority w:val="0"/>
    <w:rPr>
      <w:rFonts w:ascii="Arial" w:hAnsi="Arial" w:eastAsia="Arial Narrow" w:cs="OpenSymbol;Arial Unicode MS"/>
      <w:b/>
      <w:bCs/>
      <w:color w:val="000000"/>
      <w:sz w:val="24"/>
      <w:szCs w:val="24"/>
      <w:shd w:val="clear" w:fill="auto"/>
      <w:lang w:val="pt-BR" w:eastAsia="zh-CN" w:bidi="ar-SA"/>
    </w:rPr>
  </w:style>
  <w:style w:type="character" w:customStyle="1" w:styleId="361">
    <w:name w:val="WW_CharLFO6LVL9"/>
    <w:qFormat/>
    <w:uiPriority w:val="0"/>
    <w:rPr>
      <w:b/>
      <w:bCs/>
    </w:rPr>
  </w:style>
  <w:style w:type="character" w:customStyle="1" w:styleId="362">
    <w:name w:val="WW_CharLFO7LVL1"/>
    <w:qFormat/>
    <w:uiPriority w:val="0"/>
    <w:rPr>
      <w:rFonts w:ascii="Arial" w:hAnsi="Arial" w:cs="Arial"/>
      <w:b/>
      <w:sz w:val="22"/>
      <w:szCs w:val="22"/>
      <w:u w:val="none"/>
    </w:rPr>
  </w:style>
  <w:style w:type="character" w:customStyle="1" w:styleId="363">
    <w:name w:val="WW_CharLFO7LVL2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364">
    <w:name w:val="WW_CharLFO7LVL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365">
    <w:name w:val="WW_CharLFO7LVL4"/>
    <w:qFormat/>
    <w:uiPriority w:val="0"/>
    <w:rPr>
      <w:rFonts w:ascii="Arial" w:hAnsi="Arial" w:cs="Arial"/>
      <w:sz w:val="22"/>
      <w:szCs w:val="22"/>
      <w:u w:val="none"/>
    </w:rPr>
  </w:style>
  <w:style w:type="character" w:customStyle="1" w:styleId="366">
    <w:name w:val="WW_CharLFO7LVL5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67">
    <w:name w:val="WW_CharLFO7LVL6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68">
    <w:name w:val="WW_CharLFO7LVL7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69">
    <w:name w:val="WW_CharLFO7LVL8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70">
    <w:name w:val="WW_CharLFO7LVL9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371">
    <w:name w:val="WW_CharLFO8LVL1"/>
    <w:qFormat/>
    <w:uiPriority w:val="0"/>
    <w:rPr>
      <w:rFonts w:ascii="Arial" w:hAnsi="Arial"/>
      <w:b/>
      <w:bCs/>
      <w:sz w:val="20"/>
      <w:szCs w:val="20"/>
    </w:rPr>
  </w:style>
  <w:style w:type="character" w:customStyle="1" w:styleId="372">
    <w:name w:val="WW_CharLFO8LVL2"/>
    <w:qFormat/>
    <w:uiPriority w:val="0"/>
    <w:rPr>
      <w:rFonts w:ascii="OpenSymbol;Arial Unicode MS" w:hAnsi="OpenSymbol;Arial Unicode MS" w:cs="OpenSymbol;Arial Unicode MS"/>
    </w:rPr>
  </w:style>
  <w:style w:type="character" w:customStyle="1" w:styleId="373">
    <w:name w:val="WW_CharLFO8LVL3"/>
    <w:qFormat/>
    <w:uiPriority w:val="0"/>
    <w:rPr>
      <w:rFonts w:ascii="OpenSymbol;Arial Unicode MS" w:hAnsi="OpenSymbol;Arial Unicode MS" w:cs="OpenSymbol;Arial Unicode MS"/>
    </w:rPr>
  </w:style>
  <w:style w:type="character" w:customStyle="1" w:styleId="374">
    <w:name w:val="WW_CharLFO8LVL4"/>
    <w:qFormat/>
    <w:uiPriority w:val="0"/>
    <w:rPr>
      <w:rFonts w:ascii="OpenSymbol;Arial Unicode MS" w:hAnsi="OpenSymbol;Arial Unicode MS" w:cs="OpenSymbol;Arial Unicode MS"/>
    </w:rPr>
  </w:style>
  <w:style w:type="character" w:customStyle="1" w:styleId="375">
    <w:name w:val="WW_CharLFO8LVL5"/>
    <w:qFormat/>
    <w:uiPriority w:val="0"/>
    <w:rPr>
      <w:rFonts w:ascii="OpenSymbol;Arial Unicode MS" w:hAnsi="OpenSymbol;Arial Unicode MS" w:cs="OpenSymbol;Arial Unicode MS"/>
    </w:rPr>
  </w:style>
  <w:style w:type="character" w:customStyle="1" w:styleId="376">
    <w:name w:val="WW_CharLFO8LVL6"/>
    <w:qFormat/>
    <w:uiPriority w:val="0"/>
    <w:rPr>
      <w:rFonts w:ascii="OpenSymbol;Arial Unicode MS" w:hAnsi="OpenSymbol;Arial Unicode MS" w:cs="OpenSymbol;Arial Unicode MS"/>
    </w:rPr>
  </w:style>
  <w:style w:type="character" w:customStyle="1" w:styleId="377">
    <w:name w:val="WW_CharLFO8LVL7"/>
    <w:qFormat/>
    <w:uiPriority w:val="0"/>
    <w:rPr>
      <w:rFonts w:ascii="OpenSymbol;Arial Unicode MS" w:hAnsi="OpenSymbol;Arial Unicode MS" w:cs="OpenSymbol;Arial Unicode MS"/>
    </w:rPr>
  </w:style>
  <w:style w:type="character" w:customStyle="1" w:styleId="378">
    <w:name w:val="WW_CharLFO8LVL8"/>
    <w:qFormat/>
    <w:uiPriority w:val="0"/>
    <w:rPr>
      <w:rFonts w:ascii="OpenSymbol;Arial Unicode MS" w:hAnsi="OpenSymbol;Arial Unicode MS" w:cs="OpenSymbol;Arial Unicode MS"/>
    </w:rPr>
  </w:style>
  <w:style w:type="character" w:customStyle="1" w:styleId="379">
    <w:name w:val="WW_CharLFO8LVL9"/>
    <w:qFormat/>
    <w:uiPriority w:val="0"/>
    <w:rPr>
      <w:rFonts w:ascii="OpenSymbol;Arial Unicode MS" w:hAnsi="OpenSymbol;Arial Unicode MS" w:cs="OpenSymbol;Arial Unicode MS"/>
    </w:rPr>
  </w:style>
  <w:style w:type="character" w:customStyle="1" w:styleId="380">
    <w:name w:val="WW_CharLFO9LVL1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1">
    <w:name w:val="WW_CharLFO9LVL2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2">
    <w:name w:val="WW_CharLFO9LVL3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3">
    <w:name w:val="WW_CharLFO9LVL4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4">
    <w:name w:val="WW_CharLFO9LVL5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5">
    <w:name w:val="WW_CharLFO9LVL6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6">
    <w:name w:val="WW_CharLFO9LVL7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7">
    <w:name w:val="WW_CharLFO9LVL8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8">
    <w:name w:val="WW_CharLFO9LVL9"/>
    <w:qFormat/>
    <w:uiPriority w:val="0"/>
    <w:rPr>
      <w:rFonts w:ascii="OpenSymbol;Arial Unicode MS" w:hAnsi="OpenSymbol;Arial Unicode MS" w:cs="OpenSymbol;Arial Unicode MS"/>
      <w:sz w:val="21"/>
      <w:szCs w:val="21"/>
    </w:rPr>
  </w:style>
  <w:style w:type="character" w:customStyle="1" w:styleId="389">
    <w:name w:val="WW_CharLFO10LVL1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390">
    <w:name w:val="WW_CharLFO10LVL2"/>
    <w:qFormat/>
    <w:uiPriority w:val="0"/>
    <w:rPr>
      <w:rFonts w:ascii="Arial" w:hAnsi="Arial" w:cs="Arial"/>
      <w:b/>
      <w:bCs/>
      <w:color w:val="000000"/>
      <w:sz w:val="22"/>
      <w:szCs w:val="22"/>
    </w:rPr>
  </w:style>
  <w:style w:type="character" w:customStyle="1" w:styleId="391">
    <w:name w:val="WW_CharLFO10LVL3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2">
    <w:name w:val="WW_CharLFO10LVL4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3">
    <w:name w:val="WW_CharLFO10LVL5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4">
    <w:name w:val="WW_CharLFO10LVL6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5">
    <w:name w:val="WW_CharLFO10LVL7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6">
    <w:name w:val="WW_CharLFO10LVL8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7">
    <w:name w:val="WW_CharLFO10LVL9"/>
    <w:qFormat/>
    <w:uiPriority w:val="0"/>
    <w:rPr>
      <w:rFonts w:ascii="Arial" w:hAnsi="Arial" w:cs="Arial"/>
      <w:b/>
      <w:bCs/>
      <w:color w:val="000000"/>
      <w:sz w:val="24"/>
      <w:szCs w:val="24"/>
    </w:rPr>
  </w:style>
  <w:style w:type="character" w:customStyle="1" w:styleId="398">
    <w:name w:val="WW_CharLFO11LVL1"/>
    <w:qFormat/>
    <w:uiPriority w:val="0"/>
    <w:rPr>
      <w:rFonts w:ascii="Times New Roman" w:hAnsi="Times New Roman" w:eastAsia="Arial Narrow" w:cs="OpenSymbol;Arial Unicode MS"/>
      <w:b/>
      <w:bCs/>
      <w:color w:val="000000"/>
      <w:sz w:val="26"/>
      <w:szCs w:val="26"/>
      <w:shd w:val="clear" w:fill="auto"/>
    </w:rPr>
  </w:style>
  <w:style w:type="character" w:customStyle="1" w:styleId="399">
    <w:name w:val="WW_CharLFO11LVL2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0">
    <w:name w:val="WW_CharLFO11LVL3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1">
    <w:name w:val="WW_CharLFO11LVL4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2">
    <w:name w:val="WW_CharLFO11LVL5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3">
    <w:name w:val="WW_CharLFO11LVL6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4">
    <w:name w:val="WW_CharLFO11LVL7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5">
    <w:name w:val="WW_CharLFO11LVL8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6">
    <w:name w:val="WW_CharLFO11LVL9"/>
    <w:qFormat/>
    <w:uiPriority w:val="0"/>
    <w:rPr>
      <w:rFonts w:ascii="Arial" w:hAnsi="Arial" w:eastAsia="Arial Narrow" w:cs="OpenSymbol;Arial Unicode MS"/>
      <w:b/>
      <w:bCs/>
      <w:color w:val="000000"/>
      <w:sz w:val="22"/>
      <w:szCs w:val="24"/>
      <w:shd w:val="clear" w:fill="auto"/>
    </w:rPr>
  </w:style>
  <w:style w:type="character" w:customStyle="1" w:styleId="407">
    <w:name w:val="WW_CharLFO13LVL1"/>
    <w:qFormat/>
    <w:uiPriority w:val="0"/>
    <w:rPr>
      <w:color w:val="000000"/>
    </w:rPr>
  </w:style>
  <w:style w:type="character" w:customStyle="1" w:styleId="408">
    <w:name w:val="WW_CharLFO13LVL2"/>
    <w:qFormat/>
    <w:uiPriority w:val="0"/>
    <w:rPr>
      <w:color w:val="000000"/>
    </w:rPr>
  </w:style>
  <w:style w:type="character" w:customStyle="1" w:styleId="409">
    <w:name w:val="WW_CharLFO13LVL3"/>
    <w:qFormat/>
    <w:uiPriority w:val="0"/>
    <w:rPr>
      <w:rFonts w:ascii="Arial" w:hAnsi="Arial"/>
      <w:color w:val="000000"/>
    </w:rPr>
  </w:style>
  <w:style w:type="character" w:customStyle="1" w:styleId="410">
    <w:name w:val="WW_CharLFO13LVL4"/>
    <w:qFormat/>
    <w:uiPriority w:val="0"/>
    <w:rPr>
      <w:color w:val="000000"/>
    </w:rPr>
  </w:style>
  <w:style w:type="character" w:customStyle="1" w:styleId="411">
    <w:name w:val="WW_CharLFO13LVL5"/>
    <w:qFormat/>
    <w:uiPriority w:val="0"/>
    <w:rPr>
      <w:color w:val="000000"/>
    </w:rPr>
  </w:style>
  <w:style w:type="character" w:customStyle="1" w:styleId="412">
    <w:name w:val="WW_CharLFO13LVL6"/>
    <w:qFormat/>
    <w:uiPriority w:val="0"/>
    <w:rPr>
      <w:color w:val="000000"/>
    </w:rPr>
  </w:style>
  <w:style w:type="character" w:customStyle="1" w:styleId="413">
    <w:name w:val="WW_CharLFO13LVL7"/>
    <w:qFormat/>
    <w:uiPriority w:val="0"/>
    <w:rPr>
      <w:color w:val="000000"/>
    </w:rPr>
  </w:style>
  <w:style w:type="character" w:customStyle="1" w:styleId="414">
    <w:name w:val="WW_CharLFO13LVL8"/>
    <w:qFormat/>
    <w:uiPriority w:val="0"/>
    <w:rPr>
      <w:color w:val="000000"/>
    </w:rPr>
  </w:style>
  <w:style w:type="character" w:customStyle="1" w:styleId="415">
    <w:name w:val="WW_CharLFO13LVL9"/>
    <w:qFormat/>
    <w:uiPriority w:val="0"/>
    <w:rPr>
      <w:color w:val="000000"/>
    </w:rPr>
  </w:style>
  <w:style w:type="character" w:customStyle="1" w:styleId="416">
    <w:name w:val="WW_CharLFO14LVL1"/>
    <w:qFormat/>
    <w:uiPriority w:val="0"/>
    <w:rPr>
      <w:rFonts w:ascii="Arial" w:hAnsi="Arial" w:eastAsia="OpenSymbol"/>
      <w:b/>
      <w:sz w:val="22"/>
    </w:rPr>
  </w:style>
  <w:style w:type="character" w:customStyle="1" w:styleId="417">
    <w:name w:val="WW_CharLFO15LVL1"/>
    <w:qFormat/>
    <w:uiPriority w:val="0"/>
    <w:rPr>
      <w:rFonts w:eastAsia="OpenSymbol"/>
    </w:rPr>
  </w:style>
  <w:style w:type="character" w:customStyle="1" w:styleId="418">
    <w:name w:val="WW_CharLFO16LVL1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19">
    <w:name w:val="WW_CharLFO16LVL2"/>
    <w:qFormat/>
    <w:uiPriority w:val="0"/>
    <w:rPr>
      <w:rFonts w:ascii="Arial" w:hAnsi="Arial" w:eastAsia="Microsoft Sans Serif" w:cs="Microsoft Sans Serif"/>
      <w:b/>
      <w:sz w:val="24"/>
    </w:rPr>
  </w:style>
  <w:style w:type="character" w:customStyle="1" w:styleId="420">
    <w:name w:val="WW_CharLFO17LVL1"/>
    <w:qFormat/>
    <w:uiPriority w:val="0"/>
    <w:rPr>
      <w:rFonts w:ascii="Arial" w:hAnsi="Arial" w:eastAsia="Arial" w:cs="Arial"/>
    </w:rPr>
  </w:style>
  <w:style w:type="character" w:customStyle="1" w:styleId="421">
    <w:name w:val="WW_CharLFO17LVL2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22">
    <w:name w:val="WW_CharLFO17LVL3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23">
    <w:name w:val="WW_CharLFO17LVL4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24">
    <w:name w:val="WW_CharLFO17LVL5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25">
    <w:name w:val="WW_CharLFO18LVL1"/>
    <w:qFormat/>
    <w:uiPriority w:val="0"/>
    <w:rPr>
      <w:rFonts w:ascii="Arial" w:hAnsi="Arial" w:cs="Arial"/>
    </w:rPr>
  </w:style>
  <w:style w:type="character" w:customStyle="1" w:styleId="426">
    <w:name w:val="WW_CharLFO18LVL2"/>
    <w:qFormat/>
    <w:uiPriority w:val="0"/>
    <w:rPr>
      <w:rFonts w:ascii="Arial" w:hAnsi="Arial" w:cs="Arial"/>
      <w:sz w:val="24"/>
    </w:rPr>
  </w:style>
  <w:style w:type="character" w:customStyle="1" w:styleId="427">
    <w:name w:val="WW_CharLFO18LVL3"/>
    <w:qFormat/>
    <w:uiPriority w:val="0"/>
    <w:rPr>
      <w:rFonts w:ascii="Arial" w:hAnsi="Arial" w:cs="Arial"/>
    </w:rPr>
  </w:style>
  <w:style w:type="character" w:customStyle="1" w:styleId="428">
    <w:name w:val="WW_CharLFO18LVL4"/>
    <w:qFormat/>
    <w:uiPriority w:val="0"/>
    <w:rPr>
      <w:rFonts w:ascii="Arial" w:hAnsi="Arial" w:cs="Arial"/>
    </w:rPr>
  </w:style>
  <w:style w:type="character" w:customStyle="1" w:styleId="429">
    <w:name w:val="WW_CharLFO18LVL5"/>
    <w:qFormat/>
    <w:uiPriority w:val="0"/>
    <w:rPr>
      <w:rFonts w:ascii="Arial" w:hAnsi="Arial" w:cs="Arial"/>
    </w:rPr>
  </w:style>
  <w:style w:type="character" w:customStyle="1" w:styleId="430">
    <w:name w:val="WW_CharLFO18LVL6"/>
    <w:qFormat/>
    <w:uiPriority w:val="0"/>
    <w:rPr>
      <w:rFonts w:ascii="Arial" w:hAnsi="Arial" w:cs="Arial"/>
    </w:rPr>
  </w:style>
  <w:style w:type="character" w:customStyle="1" w:styleId="431">
    <w:name w:val="WW_CharLFO18LVL7"/>
    <w:qFormat/>
    <w:uiPriority w:val="0"/>
    <w:rPr>
      <w:rFonts w:ascii="Arial" w:hAnsi="Arial" w:cs="Arial"/>
    </w:rPr>
  </w:style>
  <w:style w:type="character" w:customStyle="1" w:styleId="432">
    <w:name w:val="WW_CharLFO18LVL8"/>
    <w:qFormat/>
    <w:uiPriority w:val="0"/>
    <w:rPr>
      <w:rFonts w:ascii="Arial" w:hAnsi="Arial" w:cs="Arial"/>
    </w:rPr>
  </w:style>
  <w:style w:type="character" w:customStyle="1" w:styleId="433">
    <w:name w:val="WW_CharLFO18LVL9"/>
    <w:qFormat/>
    <w:uiPriority w:val="0"/>
    <w:rPr>
      <w:rFonts w:ascii="Arial" w:hAnsi="Arial" w:cs="Arial"/>
    </w:rPr>
  </w:style>
  <w:style w:type="character" w:customStyle="1" w:styleId="434">
    <w:name w:val="WW_CharLFO19LVL1"/>
    <w:qFormat/>
    <w:uiPriority w:val="0"/>
    <w:rPr>
      <w:rFonts w:eastAsia="Arial Narrow" w:cs="OpenSymbol"/>
    </w:rPr>
  </w:style>
  <w:style w:type="character" w:customStyle="1" w:styleId="435">
    <w:name w:val="WW_CharLFO20LVL1"/>
    <w:qFormat/>
    <w:uiPriority w:val="0"/>
    <w:rPr>
      <w:rFonts w:ascii="Arial" w:hAnsi="Arial" w:cs="Arial"/>
    </w:rPr>
  </w:style>
  <w:style w:type="character" w:customStyle="1" w:styleId="436">
    <w:name w:val="WW_CharLFO20LVL2"/>
    <w:qFormat/>
    <w:uiPriority w:val="0"/>
    <w:rPr>
      <w:rFonts w:ascii="Arial" w:hAnsi="Arial" w:cs="Arial"/>
      <w:sz w:val="24"/>
    </w:rPr>
  </w:style>
  <w:style w:type="character" w:customStyle="1" w:styleId="437">
    <w:name w:val="WW_CharLFO20LVL3"/>
    <w:qFormat/>
    <w:uiPriority w:val="0"/>
    <w:rPr>
      <w:rFonts w:ascii="Arial" w:hAnsi="Arial" w:cs="Arial"/>
    </w:rPr>
  </w:style>
  <w:style w:type="character" w:customStyle="1" w:styleId="438">
    <w:name w:val="WW_CharLFO20LVL4"/>
    <w:qFormat/>
    <w:uiPriority w:val="0"/>
    <w:rPr>
      <w:rFonts w:ascii="Arial" w:hAnsi="Arial" w:cs="Arial"/>
    </w:rPr>
  </w:style>
  <w:style w:type="character" w:customStyle="1" w:styleId="439">
    <w:name w:val="WW_CharLFO20LVL5"/>
    <w:qFormat/>
    <w:uiPriority w:val="0"/>
    <w:rPr>
      <w:rFonts w:ascii="Arial" w:hAnsi="Arial" w:cs="Arial"/>
    </w:rPr>
  </w:style>
  <w:style w:type="character" w:customStyle="1" w:styleId="440">
    <w:name w:val="WW_CharLFO20LVL6"/>
    <w:qFormat/>
    <w:uiPriority w:val="0"/>
    <w:rPr>
      <w:rFonts w:ascii="Arial" w:hAnsi="Arial" w:cs="Arial"/>
    </w:rPr>
  </w:style>
  <w:style w:type="character" w:customStyle="1" w:styleId="441">
    <w:name w:val="WW_CharLFO20LVL7"/>
    <w:qFormat/>
    <w:uiPriority w:val="0"/>
    <w:rPr>
      <w:rFonts w:ascii="Arial" w:hAnsi="Arial" w:cs="Arial"/>
    </w:rPr>
  </w:style>
  <w:style w:type="character" w:customStyle="1" w:styleId="442">
    <w:name w:val="WW_CharLFO20LVL8"/>
    <w:qFormat/>
    <w:uiPriority w:val="0"/>
    <w:rPr>
      <w:rFonts w:ascii="Arial" w:hAnsi="Arial" w:cs="Arial"/>
    </w:rPr>
  </w:style>
  <w:style w:type="character" w:customStyle="1" w:styleId="443">
    <w:name w:val="WW_CharLFO20LVL9"/>
    <w:qFormat/>
    <w:uiPriority w:val="0"/>
    <w:rPr>
      <w:rFonts w:ascii="Arial" w:hAnsi="Arial" w:cs="Arial"/>
    </w:rPr>
  </w:style>
  <w:style w:type="character" w:customStyle="1" w:styleId="444">
    <w:name w:val="WW_CharLFO21LVL1"/>
    <w:qFormat/>
    <w:uiPriority w:val="0"/>
    <w:rPr>
      <w:rFonts w:eastAsia="Arial Narrow" w:cs="OpenSymbol"/>
    </w:rPr>
  </w:style>
  <w:style w:type="character" w:customStyle="1" w:styleId="445">
    <w:name w:val="WW_CharLFO22LVL3"/>
    <w:qFormat/>
    <w:uiPriority w:val="0"/>
    <w:rPr>
      <w:rFonts w:ascii="Arial" w:hAnsi="Arial"/>
    </w:rPr>
  </w:style>
  <w:style w:type="character" w:customStyle="1" w:styleId="446">
    <w:name w:val="WW_CharLFO24LVL1"/>
    <w:qFormat/>
    <w:uiPriority w:val="0"/>
    <w:rPr>
      <w:rFonts w:ascii="Arial" w:hAnsi="Arial" w:eastAsia="Arial" w:cs="Arial"/>
    </w:rPr>
  </w:style>
  <w:style w:type="character" w:customStyle="1" w:styleId="447">
    <w:name w:val="WW_CharLFO24LVL2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48">
    <w:name w:val="WW_CharLFO24LVL3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49">
    <w:name w:val="WW_CharLFO24LVL4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0">
    <w:name w:val="WW_CharLFO24LVL5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1">
    <w:name w:val="WW_CharLFO25LVL1"/>
    <w:qFormat/>
    <w:uiPriority w:val="0"/>
    <w:rPr>
      <w:rFonts w:ascii="Arial" w:hAnsi="Arial" w:eastAsia="Arial" w:cs="Arial"/>
    </w:rPr>
  </w:style>
  <w:style w:type="character" w:customStyle="1" w:styleId="452">
    <w:name w:val="WW_CharLFO25LVL2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53">
    <w:name w:val="WW_CharLFO25LVL3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4">
    <w:name w:val="WW_CharLFO25LVL4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5">
    <w:name w:val="WW_CharLFO25LVL5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6">
    <w:name w:val="WW_CharLFO26LVL1"/>
    <w:qFormat/>
    <w:uiPriority w:val="0"/>
    <w:rPr>
      <w:rFonts w:ascii="Arial" w:hAnsi="Arial" w:eastAsia="Arial" w:cs="Arial"/>
    </w:rPr>
  </w:style>
  <w:style w:type="character" w:customStyle="1" w:styleId="457">
    <w:name w:val="WW_CharLFO26LVL2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58">
    <w:name w:val="WW_CharLFO26LVL3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59">
    <w:name w:val="WW_CharLFO26LVL4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0">
    <w:name w:val="WW_CharLFO26LVL5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1">
    <w:name w:val="WW_CharLFO27LVL1"/>
    <w:qFormat/>
    <w:uiPriority w:val="0"/>
    <w:rPr>
      <w:rFonts w:ascii="Arial" w:hAnsi="Arial" w:eastAsia="Arial" w:cs="Arial"/>
    </w:rPr>
  </w:style>
  <w:style w:type="character" w:customStyle="1" w:styleId="462">
    <w:name w:val="WW_CharLFO27LVL2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63">
    <w:name w:val="WW_CharLFO27LVL3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4">
    <w:name w:val="WW_CharLFO28LVL1"/>
    <w:qFormat/>
    <w:uiPriority w:val="0"/>
    <w:rPr>
      <w:rFonts w:ascii="Arial" w:hAnsi="Arial" w:eastAsia="Arial" w:cs="Arial"/>
    </w:rPr>
  </w:style>
  <w:style w:type="character" w:customStyle="1" w:styleId="465">
    <w:name w:val="WW_CharLFO28LVL2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66">
    <w:name w:val="WW_CharLFO28LVL3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7">
    <w:name w:val="WW_CharLFO28LVL4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8">
    <w:name w:val="WW_CharLFO28LVL5"/>
    <w:qFormat/>
    <w:uiPriority w:val="0"/>
    <w:rPr>
      <w:rFonts w:ascii="Microsoft Sans Serif" w:hAnsi="Microsoft Sans Serif" w:eastAsia="Microsoft Sans Serif" w:cs="Microsoft Sans Serif"/>
    </w:rPr>
  </w:style>
  <w:style w:type="character" w:customStyle="1" w:styleId="469">
    <w:name w:val="WW_CharLFO29LVL1"/>
    <w:qFormat/>
    <w:uiPriority w:val="0"/>
    <w:rPr>
      <w:rFonts w:ascii="Microsoft Sans Serif" w:hAnsi="Microsoft Sans Serif" w:eastAsia="Microsoft Sans Serif" w:cs="Microsoft Sans Serif"/>
      <w:sz w:val="24"/>
    </w:rPr>
  </w:style>
  <w:style w:type="character" w:customStyle="1" w:styleId="470">
    <w:name w:val="WW_CharLFO30LVL1"/>
    <w:qFormat/>
    <w:uiPriority w:val="0"/>
    <w:rPr>
      <w:rFonts w:ascii="Arial" w:hAnsi="Arial" w:eastAsia="Arial" w:cs="Arial"/>
    </w:rPr>
  </w:style>
  <w:style w:type="character" w:customStyle="1" w:styleId="471">
    <w:name w:val="WW_CharLFO30LVL2"/>
    <w:qFormat/>
    <w:uiPriority w:val="0"/>
    <w:rPr>
      <w:rFonts w:ascii="Arial" w:hAnsi="Arial" w:eastAsia="Arial" w:cs="Arial"/>
      <w:sz w:val="24"/>
    </w:rPr>
  </w:style>
  <w:style w:type="character" w:customStyle="1" w:styleId="472">
    <w:name w:val="WW_CharLFO30LVL3"/>
    <w:qFormat/>
    <w:uiPriority w:val="0"/>
    <w:rPr>
      <w:rFonts w:ascii="Arial" w:hAnsi="Arial" w:eastAsia="Arial" w:cs="Arial"/>
    </w:rPr>
  </w:style>
  <w:style w:type="character" w:customStyle="1" w:styleId="473">
    <w:name w:val="WW_CharLFO31LVL1"/>
    <w:qFormat/>
    <w:uiPriority w:val="0"/>
    <w:rPr>
      <w:rFonts w:cs="0"/>
    </w:rPr>
  </w:style>
  <w:style w:type="character" w:customStyle="1" w:styleId="474">
    <w:name w:val="WW_CharLFO31LVL2"/>
    <w:qFormat/>
    <w:uiPriority w:val="0"/>
    <w:rPr>
      <w:rFonts w:ascii="Arial" w:hAnsi="Arial" w:eastAsia="Arial" w:cs="Arial"/>
      <w:b/>
      <w:sz w:val="20"/>
    </w:rPr>
  </w:style>
  <w:style w:type="character" w:customStyle="1" w:styleId="475">
    <w:name w:val="WW_CharLFO32LVL1"/>
    <w:qFormat/>
    <w:uiPriority w:val="0"/>
    <w:rPr>
      <w:rFonts w:cs="0"/>
    </w:rPr>
  </w:style>
  <w:style w:type="character" w:customStyle="1" w:styleId="476">
    <w:name w:val="WW_CharLFO32LVL2"/>
    <w:qFormat/>
    <w:uiPriority w:val="0"/>
    <w:rPr>
      <w:rFonts w:ascii="Arial" w:hAnsi="Arial" w:eastAsia="Arial" w:cs="Arial"/>
      <w:b/>
      <w:sz w:val="20"/>
    </w:rPr>
  </w:style>
  <w:style w:type="character" w:customStyle="1" w:styleId="477">
    <w:name w:val="WW_CharLFO33LVL1"/>
    <w:qFormat/>
    <w:uiPriority w:val="0"/>
    <w:rPr>
      <w:rFonts w:ascii="Arial" w:hAnsi="Arial" w:eastAsia="Arial Narrow" w:cs="OpenSymbol"/>
      <w:b/>
      <w:sz w:val="22"/>
    </w:rPr>
  </w:style>
  <w:style w:type="character" w:customStyle="1" w:styleId="478">
    <w:name w:val="WW_CharLFO33LVL2"/>
    <w:qFormat/>
    <w:uiPriority w:val="0"/>
    <w:rPr>
      <w:rFonts w:ascii="Arial" w:hAnsi="Arial" w:cs="Arial"/>
    </w:rPr>
  </w:style>
  <w:style w:type="character" w:customStyle="1" w:styleId="479">
    <w:name w:val="WW_CharLFO33LVL3"/>
    <w:qFormat/>
    <w:uiPriority w:val="0"/>
    <w:rPr>
      <w:rFonts w:ascii="Arial" w:hAnsi="Arial" w:cs="Arial"/>
    </w:rPr>
  </w:style>
  <w:style w:type="character" w:customStyle="1" w:styleId="480">
    <w:name w:val="WW_CharLFO33LVL4"/>
    <w:qFormat/>
    <w:uiPriority w:val="0"/>
    <w:rPr>
      <w:rFonts w:ascii="Arial" w:hAnsi="Arial" w:cs="Arial"/>
    </w:rPr>
  </w:style>
  <w:style w:type="character" w:customStyle="1" w:styleId="481">
    <w:name w:val="WW_CharLFO33LVL5"/>
    <w:qFormat/>
    <w:uiPriority w:val="0"/>
    <w:rPr>
      <w:rFonts w:ascii="Arial" w:hAnsi="Arial" w:cs="Arial"/>
    </w:rPr>
  </w:style>
  <w:style w:type="character" w:customStyle="1" w:styleId="482">
    <w:name w:val="WW_CharLFO33LVL6"/>
    <w:qFormat/>
    <w:uiPriority w:val="0"/>
    <w:rPr>
      <w:rFonts w:ascii="Arial" w:hAnsi="Arial" w:cs="Arial"/>
    </w:rPr>
  </w:style>
  <w:style w:type="character" w:customStyle="1" w:styleId="483">
    <w:name w:val="WW_CharLFO33LVL7"/>
    <w:qFormat/>
    <w:uiPriority w:val="0"/>
    <w:rPr>
      <w:rFonts w:ascii="Arial" w:hAnsi="Arial" w:cs="Arial"/>
    </w:rPr>
  </w:style>
  <w:style w:type="character" w:customStyle="1" w:styleId="484">
    <w:name w:val="WW_CharLFO33LVL8"/>
    <w:qFormat/>
    <w:uiPriority w:val="0"/>
    <w:rPr>
      <w:rFonts w:ascii="Arial" w:hAnsi="Arial" w:cs="Arial"/>
    </w:rPr>
  </w:style>
  <w:style w:type="character" w:customStyle="1" w:styleId="485">
    <w:name w:val="WW_CharLFO33LVL9"/>
    <w:qFormat/>
    <w:uiPriority w:val="0"/>
    <w:rPr>
      <w:rFonts w:ascii="Arial" w:hAnsi="Arial" w:cs="Arial"/>
    </w:rPr>
  </w:style>
  <w:style w:type="character" w:customStyle="1" w:styleId="486">
    <w:name w:val="WW_CharLFO34LVL1"/>
    <w:qFormat/>
    <w:uiPriority w:val="0"/>
    <w:rPr>
      <w:rFonts w:eastAsia="Arial Narrow" w:cs="OpenSymbol"/>
    </w:rPr>
  </w:style>
  <w:style w:type="character" w:customStyle="1" w:styleId="487">
    <w:name w:val="WW_CharLFO35LVL1"/>
    <w:qFormat/>
    <w:uiPriority w:val="0"/>
    <w:rPr>
      <w:rFonts w:cs="Times New Roman"/>
    </w:rPr>
  </w:style>
  <w:style w:type="character" w:customStyle="1" w:styleId="488">
    <w:name w:val="WW_CharLFO35LVL2"/>
    <w:qFormat/>
    <w:uiPriority w:val="0"/>
    <w:rPr>
      <w:rFonts w:cs="Times New Roman"/>
    </w:rPr>
  </w:style>
  <w:style w:type="character" w:customStyle="1" w:styleId="489">
    <w:name w:val="WW_CharLFO35LVL3"/>
    <w:qFormat/>
    <w:uiPriority w:val="0"/>
    <w:rPr>
      <w:rFonts w:ascii="Arial" w:hAnsi="Arial" w:cs="Arial"/>
    </w:rPr>
  </w:style>
  <w:style w:type="character" w:customStyle="1" w:styleId="490">
    <w:name w:val="WW_CharLFO35LVL4"/>
    <w:qFormat/>
    <w:uiPriority w:val="0"/>
    <w:rPr>
      <w:rFonts w:cs="Times New Roman"/>
    </w:rPr>
  </w:style>
  <w:style w:type="character" w:customStyle="1" w:styleId="491">
    <w:name w:val="WW_CharLFO35LVL5"/>
    <w:qFormat/>
    <w:uiPriority w:val="0"/>
    <w:rPr>
      <w:rFonts w:cs="Times New Roman"/>
    </w:rPr>
  </w:style>
  <w:style w:type="character" w:customStyle="1" w:styleId="492">
    <w:name w:val="WW_CharLFO35LVL6"/>
    <w:qFormat/>
    <w:uiPriority w:val="0"/>
    <w:rPr>
      <w:rFonts w:cs="Times New Roman"/>
    </w:rPr>
  </w:style>
  <w:style w:type="character" w:customStyle="1" w:styleId="493">
    <w:name w:val="WW_CharLFO35LVL7"/>
    <w:qFormat/>
    <w:uiPriority w:val="0"/>
    <w:rPr>
      <w:rFonts w:cs="Times New Roman"/>
    </w:rPr>
  </w:style>
  <w:style w:type="character" w:customStyle="1" w:styleId="494">
    <w:name w:val="WW_CharLFO35LVL8"/>
    <w:qFormat/>
    <w:uiPriority w:val="0"/>
    <w:rPr>
      <w:rFonts w:cs="Times New Roman"/>
    </w:rPr>
  </w:style>
  <w:style w:type="character" w:customStyle="1" w:styleId="495">
    <w:name w:val="WW_CharLFO35LVL9"/>
    <w:qFormat/>
    <w:uiPriority w:val="0"/>
    <w:rPr>
      <w:rFonts w:cs="Times New Roman"/>
    </w:rPr>
  </w:style>
  <w:style w:type="character" w:customStyle="1" w:styleId="496">
    <w:name w:val="WW_CharLFO36LVL1"/>
    <w:qFormat/>
    <w:uiPriority w:val="0"/>
    <w:rPr>
      <w:rFonts w:cs="Times New Roman"/>
    </w:rPr>
  </w:style>
  <w:style w:type="character" w:customStyle="1" w:styleId="497">
    <w:name w:val="WW_CharLFO36LVL2"/>
    <w:qFormat/>
    <w:uiPriority w:val="0"/>
    <w:rPr>
      <w:rFonts w:cs="Times New Roman"/>
    </w:rPr>
  </w:style>
  <w:style w:type="character" w:customStyle="1" w:styleId="498">
    <w:name w:val="WW_CharLFO36LVL3"/>
    <w:qFormat/>
    <w:uiPriority w:val="0"/>
    <w:rPr>
      <w:rFonts w:ascii="Arial" w:hAnsi="Arial" w:cs="Arial"/>
    </w:rPr>
  </w:style>
  <w:style w:type="character" w:customStyle="1" w:styleId="499">
    <w:name w:val="WW_CharLFO36LVL4"/>
    <w:qFormat/>
    <w:uiPriority w:val="0"/>
    <w:rPr>
      <w:rFonts w:cs="Times New Roman"/>
    </w:rPr>
  </w:style>
  <w:style w:type="character" w:customStyle="1" w:styleId="500">
    <w:name w:val="WW_CharLFO36LVL5"/>
    <w:qFormat/>
    <w:uiPriority w:val="0"/>
    <w:rPr>
      <w:rFonts w:cs="Times New Roman"/>
    </w:rPr>
  </w:style>
  <w:style w:type="character" w:customStyle="1" w:styleId="501">
    <w:name w:val="WW_CharLFO36LVL6"/>
    <w:qFormat/>
    <w:uiPriority w:val="0"/>
    <w:rPr>
      <w:rFonts w:cs="Times New Roman"/>
    </w:rPr>
  </w:style>
  <w:style w:type="character" w:customStyle="1" w:styleId="502">
    <w:name w:val="WW_CharLFO36LVL7"/>
    <w:qFormat/>
    <w:uiPriority w:val="0"/>
    <w:rPr>
      <w:rFonts w:cs="Times New Roman"/>
    </w:rPr>
  </w:style>
  <w:style w:type="character" w:customStyle="1" w:styleId="503">
    <w:name w:val="WW_CharLFO36LVL8"/>
    <w:qFormat/>
    <w:uiPriority w:val="0"/>
    <w:rPr>
      <w:rFonts w:cs="Times New Roman"/>
    </w:rPr>
  </w:style>
  <w:style w:type="character" w:customStyle="1" w:styleId="504">
    <w:name w:val="WW_CharLFO36LVL9"/>
    <w:qFormat/>
    <w:uiPriority w:val="0"/>
    <w:rPr>
      <w:rFonts w:cs="Times New Roman"/>
    </w:rPr>
  </w:style>
  <w:style w:type="character" w:customStyle="1" w:styleId="505">
    <w:name w:val="WW_CharLFO37LVL1"/>
    <w:qFormat/>
    <w:uiPriority w:val="0"/>
    <w:rPr>
      <w:b/>
    </w:rPr>
  </w:style>
  <w:style w:type="character" w:customStyle="1" w:styleId="506">
    <w:name w:val="WW_CharLFO37LVL2"/>
    <w:qFormat/>
    <w:uiPriority w:val="0"/>
    <w:rPr>
      <w:sz w:val="24"/>
      <w:szCs w:val="24"/>
    </w:rPr>
  </w:style>
  <w:style w:type="character" w:customStyle="1" w:styleId="507">
    <w:name w:val="WW_CharLFO37LVL3"/>
    <w:qFormat/>
    <w:uiPriority w:val="0"/>
    <w:rPr>
      <w:rFonts w:ascii="Arial" w:hAnsi="Arial"/>
      <w:sz w:val="20"/>
      <w:szCs w:val="20"/>
    </w:rPr>
  </w:style>
  <w:style w:type="character" w:customStyle="1" w:styleId="508">
    <w:name w:val="WW_CharLFO39LVL1"/>
    <w:qFormat/>
    <w:uiPriority w:val="0"/>
    <w:rPr>
      <w:b/>
    </w:rPr>
  </w:style>
  <w:style w:type="character" w:customStyle="1" w:styleId="509">
    <w:name w:val="WW_CharLFO39LVL2"/>
    <w:qFormat/>
    <w:uiPriority w:val="0"/>
    <w:rPr>
      <w:sz w:val="20"/>
      <w:szCs w:val="20"/>
    </w:rPr>
  </w:style>
  <w:style w:type="character" w:customStyle="1" w:styleId="510">
    <w:name w:val="WW_CharLFO39LVL3"/>
    <w:qFormat/>
    <w:uiPriority w:val="0"/>
    <w:rPr>
      <w:rFonts w:ascii="Arial" w:hAnsi="Arial" w:cs="Arial"/>
      <w:sz w:val="20"/>
      <w:szCs w:val="20"/>
    </w:rPr>
  </w:style>
  <w:style w:type="character" w:customStyle="1" w:styleId="511">
    <w:name w:val="WW_CharLFO40LVL1"/>
    <w:qFormat/>
    <w:uiPriority w:val="0"/>
    <w:rPr>
      <w:b/>
    </w:rPr>
  </w:style>
  <w:style w:type="character" w:customStyle="1" w:styleId="512">
    <w:name w:val="WW_CharLFO40LVL2"/>
    <w:qFormat/>
    <w:uiPriority w:val="0"/>
    <w:rPr>
      <w:sz w:val="20"/>
      <w:szCs w:val="20"/>
    </w:rPr>
  </w:style>
  <w:style w:type="character" w:customStyle="1" w:styleId="513">
    <w:name w:val="WW_CharLFO40LVL3"/>
    <w:qFormat/>
    <w:uiPriority w:val="0"/>
    <w:rPr>
      <w:rFonts w:ascii="Arial" w:hAnsi="Arial" w:cs="Arial"/>
      <w:sz w:val="20"/>
      <w:szCs w:val="20"/>
    </w:rPr>
  </w:style>
  <w:style w:type="character" w:customStyle="1" w:styleId="514">
    <w:name w:val="WW_CharLFO42LVL1"/>
    <w:qFormat/>
    <w:uiPriority w:val="0"/>
    <w:rPr>
      <w:i/>
    </w:rPr>
  </w:style>
  <w:style w:type="character" w:customStyle="1" w:styleId="515">
    <w:name w:val="WW_CharLFO42LVL2"/>
    <w:qFormat/>
    <w:uiPriority w:val="0"/>
  </w:style>
  <w:style w:type="character" w:customStyle="1" w:styleId="516">
    <w:name w:val="WW_CharLFO42LVL3"/>
    <w:qFormat/>
    <w:uiPriority w:val="0"/>
  </w:style>
  <w:style w:type="character" w:customStyle="1" w:styleId="517">
    <w:name w:val="WW_CharLFO42LVL4"/>
    <w:qFormat/>
    <w:uiPriority w:val="0"/>
  </w:style>
  <w:style w:type="character" w:customStyle="1" w:styleId="518">
    <w:name w:val="WW_CharLFO42LVL5"/>
    <w:qFormat/>
    <w:uiPriority w:val="0"/>
    <w:rPr>
      <w:i/>
    </w:rPr>
  </w:style>
  <w:style w:type="character" w:customStyle="1" w:styleId="519">
    <w:name w:val="WW_CharLFO42LVL6"/>
    <w:qFormat/>
    <w:uiPriority w:val="0"/>
    <w:rPr>
      <w:i/>
    </w:rPr>
  </w:style>
  <w:style w:type="character" w:customStyle="1" w:styleId="520">
    <w:name w:val="WW_CharLFO42LVL7"/>
    <w:qFormat/>
    <w:uiPriority w:val="0"/>
    <w:rPr>
      <w:i/>
    </w:rPr>
  </w:style>
  <w:style w:type="character" w:customStyle="1" w:styleId="521">
    <w:name w:val="WW_CharLFO42LVL8"/>
    <w:qFormat/>
    <w:uiPriority w:val="0"/>
    <w:rPr>
      <w:i/>
    </w:rPr>
  </w:style>
  <w:style w:type="character" w:customStyle="1" w:styleId="522">
    <w:name w:val="WW_CharLFO42LVL9"/>
    <w:qFormat/>
    <w:uiPriority w:val="0"/>
    <w:rPr>
      <w:i/>
    </w:rPr>
  </w:style>
  <w:style w:type="character" w:customStyle="1" w:styleId="523">
    <w:name w:val="WW_CharLFO44LVL1"/>
    <w:qFormat/>
    <w:uiPriority w:val="0"/>
    <w:rPr>
      <w:i/>
    </w:rPr>
  </w:style>
  <w:style w:type="character" w:customStyle="1" w:styleId="524">
    <w:name w:val="WW_CharLFO44LVL2"/>
    <w:qFormat/>
    <w:uiPriority w:val="0"/>
  </w:style>
  <w:style w:type="character" w:customStyle="1" w:styleId="525">
    <w:name w:val="WW_CharLFO44LVL3"/>
    <w:qFormat/>
    <w:uiPriority w:val="0"/>
    <w:rPr>
      <w:i/>
    </w:rPr>
  </w:style>
  <w:style w:type="character" w:customStyle="1" w:styleId="526">
    <w:name w:val="WW_CharLFO44LVL4"/>
    <w:qFormat/>
    <w:uiPriority w:val="0"/>
    <w:rPr>
      <w:i/>
    </w:rPr>
  </w:style>
  <w:style w:type="character" w:customStyle="1" w:styleId="527">
    <w:name w:val="WW_CharLFO44LVL5"/>
    <w:qFormat/>
    <w:uiPriority w:val="0"/>
    <w:rPr>
      <w:i/>
    </w:rPr>
  </w:style>
  <w:style w:type="character" w:customStyle="1" w:styleId="528">
    <w:name w:val="WW_CharLFO44LVL6"/>
    <w:qFormat/>
    <w:uiPriority w:val="0"/>
    <w:rPr>
      <w:i/>
    </w:rPr>
  </w:style>
  <w:style w:type="character" w:customStyle="1" w:styleId="529">
    <w:name w:val="WW_CharLFO44LVL7"/>
    <w:qFormat/>
    <w:uiPriority w:val="0"/>
    <w:rPr>
      <w:i/>
    </w:rPr>
  </w:style>
  <w:style w:type="character" w:customStyle="1" w:styleId="530">
    <w:name w:val="WW_CharLFO44LVL8"/>
    <w:qFormat/>
    <w:uiPriority w:val="0"/>
    <w:rPr>
      <w:i/>
    </w:rPr>
  </w:style>
  <w:style w:type="character" w:customStyle="1" w:styleId="531">
    <w:name w:val="WW_CharLFO44LVL9"/>
    <w:qFormat/>
    <w:uiPriority w:val="0"/>
    <w:rPr>
      <w:i/>
    </w:rPr>
  </w:style>
  <w:style w:type="character" w:customStyle="1" w:styleId="532">
    <w:name w:val="fontstyle01"/>
    <w:basedOn w:val="34"/>
    <w:qFormat/>
    <w:uiPriority w:val="0"/>
    <w:rPr>
      <w:rFonts w:ascii="CIDFont+F3" w:hAnsi="CIDFont+F3"/>
      <w:color w:val="000000"/>
      <w:sz w:val="22"/>
      <w:szCs w:val="22"/>
    </w:rPr>
  </w:style>
  <w:style w:type="character" w:customStyle="1" w:styleId="533">
    <w:name w:val="Hyperlink1"/>
    <w:basedOn w:val="34"/>
    <w:qFormat/>
    <w:uiPriority w:val="0"/>
    <w:rPr>
      <w:color w:val="0563C1"/>
      <w:u w:val="single"/>
    </w:rPr>
  </w:style>
  <w:style w:type="character" w:customStyle="1" w:styleId="534">
    <w:name w:val="fontstyle21"/>
    <w:basedOn w:val="34"/>
    <w:qFormat/>
    <w:uiPriority w:val="0"/>
    <w:rPr>
      <w:rFonts w:ascii="CIDFont+F2" w:hAnsi="CIDFont+F2"/>
      <w:b/>
      <w:bCs/>
      <w:color w:val="000000"/>
      <w:sz w:val="22"/>
      <w:szCs w:val="22"/>
    </w:rPr>
  </w:style>
  <w:style w:type="character" w:customStyle="1" w:styleId="535">
    <w:name w:val="WW_CharOUTLINELVL1"/>
    <w:qFormat/>
    <w:uiPriority w:val="0"/>
    <w:rPr>
      <w:rFonts w:ascii="Arial" w:hAnsi="Arial" w:cs="Arial"/>
      <w:b/>
      <w:sz w:val="24"/>
      <w:szCs w:val="24"/>
      <w:u w:val="none"/>
    </w:rPr>
  </w:style>
  <w:style w:type="character" w:customStyle="1" w:styleId="536">
    <w:name w:val="WW_CharOUTLINELVL8"/>
    <w:qFormat/>
    <w:uiPriority w:val="0"/>
    <w:rPr>
      <w:rFonts w:ascii="Arial" w:hAnsi="Arial" w:eastAsia="Arial Narrow" w:cs="OpenSymbol;Arial Unicode MS"/>
      <w:b/>
      <w:bCs/>
      <w:color w:val="000000"/>
      <w:sz w:val="24"/>
      <w:szCs w:val="24"/>
      <w:shd w:val="clear" w:fill="auto"/>
      <w:lang w:val="pt-BR" w:eastAsia="zh-CN" w:bidi="ar-SA"/>
    </w:rPr>
  </w:style>
  <w:style w:type="character" w:customStyle="1" w:styleId="537">
    <w:name w:val="WW_CharLFO49LVL1"/>
    <w:qFormat/>
    <w:uiPriority w:val="0"/>
    <w:rPr>
      <w:rFonts w:ascii="Arial" w:hAnsi="Arial" w:cs="Arial"/>
      <w:sz w:val="20"/>
      <w:szCs w:val="20"/>
    </w:rPr>
  </w:style>
  <w:style w:type="character" w:customStyle="1" w:styleId="538">
    <w:name w:val="WW_CharLFO49LVL2"/>
    <w:qFormat/>
    <w:uiPriority w:val="0"/>
    <w:rPr>
      <w:rFonts w:ascii="Arial" w:hAnsi="Arial" w:cs="Arial"/>
      <w:sz w:val="20"/>
      <w:szCs w:val="20"/>
    </w:rPr>
  </w:style>
  <w:style w:type="character" w:customStyle="1" w:styleId="539">
    <w:name w:val="WW_CharLFO49LVL3"/>
    <w:qFormat/>
    <w:uiPriority w:val="0"/>
    <w:rPr>
      <w:rFonts w:ascii="Arial" w:hAnsi="Arial" w:cs="Arial"/>
      <w:sz w:val="20"/>
      <w:szCs w:val="20"/>
    </w:rPr>
  </w:style>
  <w:style w:type="character" w:customStyle="1" w:styleId="540">
    <w:name w:val="WW_CharLFO49LVL4"/>
    <w:qFormat/>
    <w:uiPriority w:val="0"/>
    <w:rPr>
      <w:rFonts w:ascii="Arial" w:hAnsi="Arial" w:cs="Arial"/>
      <w:sz w:val="20"/>
      <w:szCs w:val="20"/>
    </w:rPr>
  </w:style>
  <w:style w:type="character" w:customStyle="1" w:styleId="541">
    <w:name w:val="WW_CharLFO49LVL5"/>
    <w:qFormat/>
    <w:uiPriority w:val="0"/>
    <w:rPr>
      <w:rFonts w:ascii="Arial" w:hAnsi="Arial" w:cs="Arial"/>
      <w:sz w:val="20"/>
      <w:szCs w:val="20"/>
    </w:rPr>
  </w:style>
  <w:style w:type="character" w:customStyle="1" w:styleId="542">
    <w:name w:val="WW_CharLFO49LVL6"/>
    <w:qFormat/>
    <w:uiPriority w:val="0"/>
    <w:rPr>
      <w:rFonts w:ascii="Arial" w:hAnsi="Arial" w:cs="Arial"/>
      <w:sz w:val="20"/>
      <w:szCs w:val="20"/>
    </w:rPr>
  </w:style>
  <w:style w:type="character" w:customStyle="1" w:styleId="543">
    <w:name w:val="WW_CharLFO49LVL7"/>
    <w:qFormat/>
    <w:uiPriority w:val="0"/>
    <w:rPr>
      <w:rFonts w:ascii="Arial" w:hAnsi="Arial" w:cs="Arial"/>
      <w:sz w:val="20"/>
      <w:szCs w:val="20"/>
    </w:rPr>
  </w:style>
  <w:style w:type="character" w:customStyle="1" w:styleId="544">
    <w:name w:val="WW_CharLFO49LVL8"/>
    <w:qFormat/>
    <w:uiPriority w:val="0"/>
    <w:rPr>
      <w:rFonts w:ascii="Arial" w:hAnsi="Arial" w:cs="Arial"/>
      <w:sz w:val="20"/>
      <w:szCs w:val="20"/>
    </w:rPr>
  </w:style>
  <w:style w:type="character" w:customStyle="1" w:styleId="545">
    <w:name w:val="WW_CharLFO49LVL9"/>
    <w:qFormat/>
    <w:uiPriority w:val="0"/>
    <w:rPr>
      <w:rFonts w:ascii="Arial" w:hAnsi="Arial" w:cs="Arial"/>
      <w:sz w:val="20"/>
      <w:szCs w:val="20"/>
    </w:rPr>
  </w:style>
  <w:style w:type="character" w:customStyle="1" w:styleId="546">
    <w:name w:val="Default Paragraph Font1"/>
    <w:qFormat/>
    <w:uiPriority w:val="0"/>
  </w:style>
  <w:style w:type="character" w:customStyle="1" w:styleId="547">
    <w:name w:val="Strong1"/>
    <w:qFormat/>
    <w:uiPriority w:val="0"/>
    <w:rPr>
      <w:b/>
    </w:rPr>
  </w:style>
  <w:style w:type="character" w:styleId="548">
    <w:name w:val="Placeholder Text"/>
    <w:qFormat/>
    <w:uiPriority w:val="0"/>
    <w:rPr>
      <w:color w:val="808080"/>
    </w:rPr>
  </w:style>
  <w:style w:type="character" w:customStyle="1" w:styleId="549">
    <w:name w:val="FollowedHyperlink1"/>
    <w:qFormat/>
    <w:uiPriority w:val="0"/>
    <w:rPr>
      <w:color w:val="800080"/>
      <w:u w:val="single"/>
    </w:rPr>
  </w:style>
  <w:style w:type="paragraph" w:customStyle="1" w:styleId="550">
    <w:name w:val="Título11"/>
    <w:basedOn w:val="1"/>
    <w:next w:val="1"/>
    <w:qFormat/>
    <w:uiPriority w:val="0"/>
    <w:pPr>
      <w:tabs>
        <w:tab w:val="left" w:pos="2121"/>
        <w:tab w:val="left" w:pos="4241"/>
      </w:tabs>
      <w:suppressAutoHyphens/>
      <w:spacing w:before="120" w:after="120"/>
      <w:jc w:val="center"/>
    </w:pPr>
    <w:rPr>
      <w:rFonts w:cs="Times New Roman (Body CS)"/>
      <w:color w:val="303848"/>
      <w:spacing w:val="80"/>
      <w:sz w:val="52"/>
    </w:rPr>
  </w:style>
  <w:style w:type="paragraph" w:customStyle="1" w:styleId="551">
    <w:name w:val="Normal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Calibri" w:hAnsi="Calibri" w:eastAsia="NSimSun" w:cs="Arial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zh-CN" w:bidi="hi-IN"/>
    </w:rPr>
  </w:style>
  <w:style w:type="paragraph" w:customStyle="1" w:styleId="552">
    <w:name w:val="Índice"/>
    <w:basedOn w:val="1"/>
    <w:qFormat/>
    <w:uiPriority w:val="0"/>
    <w:pPr>
      <w:suppressLineNumbers/>
      <w:suppressAutoHyphens/>
    </w:pPr>
    <w:rPr>
      <w:rFonts w:cs="Tahoma"/>
    </w:rPr>
  </w:style>
  <w:style w:type="paragraph" w:customStyle="1" w:styleId="553">
    <w:name w:val="WW-Título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SimSun;宋体" w:cs="Mangal"/>
      <w:sz w:val="28"/>
      <w:szCs w:val="28"/>
    </w:rPr>
  </w:style>
  <w:style w:type="paragraph" w:customStyle="1" w:styleId="554">
    <w:name w:val="WW-Título1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Microsoft YaHei" w:cs="Mangal"/>
      <w:sz w:val="28"/>
      <w:szCs w:val="28"/>
    </w:rPr>
  </w:style>
  <w:style w:type="paragraph" w:customStyle="1" w:styleId="555">
    <w:name w:val="WW-Título11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SimSun;宋体" w:cs="Mangal"/>
      <w:sz w:val="28"/>
      <w:szCs w:val="28"/>
    </w:rPr>
  </w:style>
  <w:style w:type="paragraph" w:customStyle="1" w:styleId="556">
    <w:name w:val="WW-Título111"/>
    <w:basedOn w:val="555"/>
    <w:next w:val="32"/>
    <w:qFormat/>
    <w:uiPriority w:val="0"/>
    <w:pPr>
      <w:suppressAutoHyphens/>
    </w:pPr>
  </w:style>
  <w:style w:type="paragraph" w:customStyle="1" w:styleId="557">
    <w:name w:val="WW-Título1111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customStyle="1" w:styleId="558">
    <w:name w:val="Capítulo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559">
    <w:name w:val="Legenda5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560">
    <w:name w:val="Legenda4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561">
    <w:name w:val="Legenda3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  <w:sz w:val="24"/>
      <w:szCs w:val="24"/>
    </w:rPr>
  </w:style>
  <w:style w:type="paragraph" w:customStyle="1" w:styleId="562">
    <w:name w:val="Legenda2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563">
    <w:name w:val="Título2"/>
    <w:basedOn w:val="1"/>
    <w:next w:val="20"/>
    <w:qFormat/>
    <w:uiPriority w:val="0"/>
    <w:pPr>
      <w:keepNext/>
      <w:suppressAutoHyphens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customStyle="1" w:styleId="564">
    <w:name w:val="Legenda1"/>
    <w:basedOn w:val="1"/>
    <w:qFormat/>
    <w:uiPriority w:val="0"/>
    <w:pPr>
      <w:suppressLineNumbers/>
      <w:suppressAutoHyphens/>
      <w:spacing w:before="120" w:after="120"/>
    </w:pPr>
    <w:rPr>
      <w:rFonts w:cs="Tahoma"/>
      <w:i/>
      <w:iCs/>
    </w:rPr>
  </w:style>
  <w:style w:type="paragraph" w:customStyle="1" w:styleId="565">
    <w:name w:val="Título1"/>
    <w:basedOn w:val="2"/>
    <w:next w:val="20"/>
    <w:qFormat/>
    <w:uiPriority w:val="0"/>
    <w:pPr>
      <w:numPr>
        <w:ilvl w:val="0"/>
        <w:numId w:val="0"/>
      </w:numPr>
      <w:pBdr>
        <w:bottom w:val="single" w:color="000000" w:sz="2" w:space="1"/>
      </w:pBdr>
      <w:suppressAutoHyphens/>
      <w:spacing w:before="240" w:after="120"/>
    </w:pPr>
    <w:rPr>
      <w:rFonts w:ascii="Arial" w:hAnsi="Arial" w:eastAsia="Lucida Sans Unicode" w:cs="Tahoma"/>
      <w:b/>
      <w:szCs w:val="28"/>
    </w:rPr>
  </w:style>
  <w:style w:type="paragraph" w:customStyle="1" w:styleId="566">
    <w:name w:val="Cabeçalho e rodapé"/>
    <w:basedOn w:val="1"/>
    <w:qFormat/>
    <w:uiPriority w:val="0"/>
    <w:pPr>
      <w:suppressLineNumbers/>
      <w:tabs>
        <w:tab w:val="center" w:pos="4819"/>
        <w:tab w:val="right" w:pos="9638"/>
      </w:tabs>
      <w:suppressAutoHyphens/>
    </w:pPr>
  </w:style>
  <w:style w:type="paragraph" w:customStyle="1" w:styleId="567">
    <w:name w:val="Corpo de texto 21"/>
    <w:basedOn w:val="1"/>
    <w:qFormat/>
    <w:uiPriority w:val="0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4"/>
    </w:rPr>
  </w:style>
  <w:style w:type="paragraph" w:customStyle="1" w:styleId="568">
    <w:name w:val="Corpo de texto 31"/>
    <w:basedOn w:val="1"/>
    <w:qFormat/>
    <w:uiPriority w:val="0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rFonts w:ascii="Tahoma" w:hAnsi="Tahoma" w:eastAsia="Tahoma" w:cs="Tahoma"/>
      <w:b/>
      <w:sz w:val="22"/>
    </w:rPr>
  </w:style>
  <w:style w:type="paragraph" w:customStyle="1" w:styleId="569">
    <w:name w:val="texto1"/>
    <w:basedOn w:val="1"/>
    <w:qFormat/>
    <w:uiPriority w:val="0"/>
    <w:pPr>
      <w:suppressAutoHyphens/>
      <w:spacing w:before="100" w:after="100"/>
    </w:pPr>
    <w:rPr>
      <w:sz w:val="24"/>
      <w:szCs w:val="24"/>
    </w:rPr>
  </w:style>
  <w:style w:type="paragraph" w:customStyle="1" w:styleId="570">
    <w:name w:val="Conteúdo da tabela"/>
    <w:basedOn w:val="1"/>
    <w:qFormat/>
    <w:uiPriority w:val="0"/>
    <w:pPr>
      <w:suppressLineNumbers/>
      <w:suppressAutoHyphens/>
    </w:pPr>
  </w:style>
  <w:style w:type="paragraph" w:customStyle="1" w:styleId="571">
    <w:name w:val="Título da tabela"/>
    <w:basedOn w:val="570"/>
    <w:qFormat/>
    <w:uiPriority w:val="0"/>
    <w:pPr>
      <w:suppressAutoHyphens/>
      <w:jc w:val="center"/>
    </w:pPr>
    <w:rPr>
      <w:b/>
      <w:bCs/>
      <w:i/>
      <w:iCs/>
    </w:rPr>
  </w:style>
  <w:style w:type="paragraph" w:customStyle="1" w:styleId="572">
    <w:name w:val="Conteúdo do quadro"/>
    <w:basedOn w:val="20"/>
    <w:qFormat/>
    <w:uiPriority w:val="0"/>
    <w:pPr>
      <w:suppressAutoHyphens/>
    </w:pPr>
  </w:style>
  <w:style w:type="paragraph" w:customStyle="1" w:styleId="573">
    <w:name w:val="Corpo de texto 22"/>
    <w:basedOn w:val="1"/>
    <w:qFormat/>
    <w:uiPriority w:val="0"/>
    <w:pPr>
      <w:suppressAutoHyphens/>
      <w:jc w:val="both"/>
    </w:pPr>
    <w:rPr>
      <w:rFonts w:ascii="Arial Narrow" w:hAnsi="Arial Narrow" w:eastAsia="Arial Narrow" w:cs="Arial"/>
      <w:color w:val="000000"/>
      <w:sz w:val="24"/>
      <w:szCs w:val="24"/>
    </w:rPr>
  </w:style>
  <w:style w:type="paragraph" w:customStyle="1" w:styleId="574">
    <w:name w:val="WW-Corpo de texto 2"/>
    <w:basedOn w:val="1"/>
    <w:qFormat/>
    <w:uiPriority w:val="0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jc w:val="both"/>
    </w:pPr>
    <w:rPr>
      <w:sz w:val="24"/>
    </w:rPr>
  </w:style>
  <w:style w:type="paragraph" w:customStyle="1" w:styleId="575">
    <w:name w:val="Corpo de texto 32"/>
    <w:basedOn w:val="1"/>
    <w:qFormat/>
    <w:uiPriority w:val="0"/>
    <w:pPr>
      <w:suppressAutoHyphens/>
      <w:jc w:val="both"/>
    </w:pPr>
    <w:rPr>
      <w:rFonts w:ascii="Arial Narrow" w:hAnsi="Arial Narrow" w:eastAsia="Arial Narrow" w:cs="Arial Narrow"/>
      <w:b/>
      <w:bCs/>
      <w:sz w:val="26"/>
    </w:rPr>
  </w:style>
  <w:style w:type="paragraph" w:customStyle="1" w:styleId="576">
    <w:name w:val="Recuo de corpo de texto 211"/>
    <w:basedOn w:val="1"/>
    <w:qFormat/>
    <w:uiPriority w:val="0"/>
    <w:pPr>
      <w:suppressAutoHyphens/>
      <w:ind w:left="0" w:right="0" w:firstLine="720"/>
      <w:jc w:val="both"/>
    </w:pPr>
    <w:rPr>
      <w:rFonts w:ascii="Arial Narrow" w:hAnsi="Arial Narrow" w:eastAsia="Arial Narrow" w:cs="Arial Narrow"/>
      <w:sz w:val="24"/>
    </w:rPr>
  </w:style>
  <w:style w:type="paragraph" w:customStyle="1" w:styleId="577">
    <w:name w:val="Texto préformatado"/>
    <w:basedOn w:val="1"/>
    <w:qFormat/>
    <w:uiPriority w:val="0"/>
    <w:pPr>
      <w:widowControl w:val="0"/>
      <w:suppressAutoHyphens/>
    </w:pPr>
  </w:style>
  <w:style w:type="paragraph" w:customStyle="1" w:styleId="578">
    <w:name w:val="Recuo de corpo de texto 31"/>
    <w:basedOn w:val="1"/>
    <w:qFormat/>
    <w:uiPriority w:val="0"/>
    <w:pPr>
      <w:suppressAutoHyphens/>
      <w:ind w:left="0" w:right="0" w:firstLine="708"/>
      <w:jc w:val="both"/>
    </w:pPr>
    <w:rPr>
      <w:rFonts w:ascii="Arial Narrow" w:hAnsi="Arial Narrow" w:eastAsia="Arial Narrow" w:cs="Arial Narrow"/>
      <w:sz w:val="24"/>
    </w:rPr>
  </w:style>
  <w:style w:type="paragraph" w:customStyle="1" w:styleId="579">
    <w:name w:val="LO-Normal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 w:val="0"/>
      <w:bidi w:val="0"/>
      <w:snapToGrid/>
      <w:spacing w:line="240" w:lineRule="auto"/>
      <w:jc w:val="left"/>
      <w:textAlignment w:val="baseline"/>
    </w:pPr>
    <w:rPr>
      <w:rFonts w:ascii="Arial" w:hAnsi="Arial" w:eastAsia="Arial" w:cs="Arial"/>
      <w:color w:val="000000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zh-CN" w:bidi="ar-SA"/>
    </w:rPr>
  </w:style>
  <w:style w:type="paragraph" w:customStyle="1" w:styleId="580">
    <w:name w:val="Conteúdo de tabela"/>
    <w:basedOn w:val="1"/>
    <w:qFormat/>
    <w:uiPriority w:val="0"/>
    <w:pPr>
      <w:suppressLineNumbers/>
      <w:suppressAutoHyphens/>
    </w:pPr>
  </w:style>
  <w:style w:type="paragraph" w:customStyle="1" w:styleId="581">
    <w:name w:val="Título de tabela"/>
    <w:basedOn w:val="570"/>
    <w:qFormat/>
    <w:uiPriority w:val="0"/>
    <w:pPr>
      <w:suppressAutoHyphens/>
      <w:jc w:val="center"/>
    </w:pPr>
    <w:rPr>
      <w:b/>
      <w:bCs/>
    </w:rPr>
  </w:style>
  <w:style w:type="paragraph" w:customStyle="1" w:styleId="582">
    <w:name w:val="Default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 w:val="0"/>
      <w:bidi w:val="0"/>
      <w:snapToGrid/>
      <w:spacing w:line="240" w:lineRule="auto"/>
      <w:jc w:val="left"/>
      <w:textAlignment w:val="baseline"/>
    </w:pPr>
    <w:rPr>
      <w:rFonts w:ascii="Arial" w:hAnsi="Arial" w:eastAsia="Arial" w:cs="Arial"/>
      <w:color w:val="000000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zh-CN" w:bidi="ar-SA"/>
    </w:rPr>
  </w:style>
  <w:style w:type="paragraph" w:customStyle="1" w:styleId="583">
    <w:name w:val="Bloco de citação"/>
    <w:basedOn w:val="1"/>
    <w:qFormat/>
    <w:uiPriority w:val="0"/>
    <w:pPr>
      <w:suppressAutoHyphens/>
      <w:spacing w:before="0" w:after="283"/>
      <w:ind w:left="567" w:right="567" w:firstLine="0"/>
    </w:pPr>
  </w:style>
  <w:style w:type="paragraph" w:customStyle="1" w:styleId="584">
    <w:name w:val="WW-Título2"/>
    <w:basedOn w:val="550"/>
    <w:next w:val="20"/>
    <w:qFormat/>
    <w:uiPriority w:val="0"/>
    <w:pPr>
      <w:suppressAutoHyphens/>
      <w:jc w:val="center"/>
    </w:pPr>
    <w:rPr>
      <w:b/>
      <w:bCs/>
      <w:sz w:val="56"/>
      <w:szCs w:val="56"/>
    </w:rPr>
  </w:style>
  <w:style w:type="paragraph" w:customStyle="1" w:styleId="585">
    <w:name w:val="WW-Título3"/>
    <w:basedOn w:val="550"/>
    <w:next w:val="20"/>
    <w:qFormat/>
    <w:uiPriority w:val="0"/>
    <w:pPr>
      <w:suppressAutoHyphens/>
      <w:jc w:val="center"/>
    </w:pPr>
    <w:rPr>
      <w:b/>
      <w:bCs/>
      <w:sz w:val="56"/>
      <w:szCs w:val="56"/>
    </w:rPr>
  </w:style>
  <w:style w:type="paragraph" w:customStyle="1" w:styleId="586">
    <w:name w:val="Texto"/>
    <w:basedOn w:val="1"/>
    <w:next w:val="1"/>
    <w:qFormat/>
    <w:uiPriority w:val="0"/>
    <w:pPr>
      <w:suppressAutoHyphens/>
      <w:spacing w:line="288" w:lineRule="auto"/>
    </w:pPr>
    <w:rPr>
      <w:color w:val="404040"/>
    </w:rPr>
  </w:style>
  <w:style w:type="paragraph" w:customStyle="1" w:styleId="587">
    <w:name w:val="Parágrafo da Lista"/>
    <w:basedOn w:val="1"/>
    <w:qFormat/>
    <w:uiPriority w:val="0"/>
    <w:pPr>
      <w:suppressAutoHyphens/>
      <w:spacing w:before="0" w:after="200"/>
      <w:ind w:left="720" w:right="0" w:firstLine="0"/>
    </w:pPr>
  </w:style>
  <w:style w:type="paragraph" w:customStyle="1" w:styleId="588">
    <w:name w:val="Definition Term"/>
    <w:basedOn w:val="1"/>
    <w:qFormat/>
    <w:uiPriority w:val="0"/>
    <w:pPr>
      <w:suppressAutoHyphens/>
    </w:pPr>
  </w:style>
  <w:style w:type="paragraph" w:customStyle="1" w:styleId="589">
    <w:name w:val="Definition List"/>
    <w:basedOn w:val="1"/>
    <w:qFormat/>
    <w:uiPriority w:val="0"/>
    <w:pPr>
      <w:suppressAutoHyphens/>
      <w:ind w:left="360" w:right="0" w:firstLine="0"/>
    </w:pPr>
  </w:style>
  <w:style w:type="paragraph" w:customStyle="1" w:styleId="590">
    <w:name w:val="H1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1"/>
    </w:pPr>
    <w:rPr>
      <w:b/>
      <w:sz w:val="48"/>
    </w:rPr>
  </w:style>
  <w:style w:type="paragraph" w:customStyle="1" w:styleId="591">
    <w:name w:val="H2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2"/>
    </w:pPr>
    <w:rPr>
      <w:b/>
      <w:sz w:val="36"/>
    </w:rPr>
  </w:style>
  <w:style w:type="paragraph" w:customStyle="1" w:styleId="592">
    <w:name w:val="H3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3"/>
    </w:pPr>
    <w:rPr>
      <w:b/>
      <w:sz w:val="28"/>
    </w:rPr>
  </w:style>
  <w:style w:type="paragraph" w:customStyle="1" w:styleId="593">
    <w:name w:val="H4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4"/>
    </w:pPr>
    <w:rPr>
      <w:b/>
      <w:sz w:val="24"/>
    </w:rPr>
  </w:style>
  <w:style w:type="paragraph" w:customStyle="1" w:styleId="594">
    <w:name w:val="H5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5"/>
    </w:pPr>
    <w:rPr>
      <w:b/>
    </w:rPr>
  </w:style>
  <w:style w:type="paragraph" w:customStyle="1" w:styleId="595">
    <w:name w:val="H6"/>
    <w:basedOn w:val="1"/>
    <w:qFormat/>
    <w:uiPriority w:val="0"/>
    <w:pPr>
      <w:keepNext/>
      <w:numPr>
        <w:ilvl w:val="0"/>
        <w:numId w:val="0"/>
      </w:numPr>
      <w:suppressAutoHyphens/>
      <w:spacing w:before="100" w:after="100"/>
      <w:outlineLvl w:val="6"/>
    </w:pPr>
    <w:rPr>
      <w:b/>
      <w:sz w:val="16"/>
    </w:rPr>
  </w:style>
  <w:style w:type="paragraph" w:customStyle="1" w:styleId="596">
    <w:name w:val="Address"/>
    <w:basedOn w:val="1"/>
    <w:qFormat/>
    <w:uiPriority w:val="0"/>
    <w:pPr>
      <w:suppressAutoHyphens/>
    </w:pPr>
    <w:rPr>
      <w:i/>
    </w:rPr>
  </w:style>
  <w:style w:type="paragraph" w:customStyle="1" w:styleId="597">
    <w:name w:val="Blockquote"/>
    <w:basedOn w:val="1"/>
    <w:qFormat/>
    <w:uiPriority w:val="0"/>
    <w:pPr>
      <w:suppressAutoHyphens/>
      <w:spacing w:before="100" w:after="100"/>
      <w:ind w:left="360" w:right="360" w:firstLine="0"/>
    </w:pPr>
  </w:style>
  <w:style w:type="paragraph" w:customStyle="1" w:styleId="598">
    <w:name w:val="Preformatted"/>
    <w:basedOn w:val="1"/>
    <w:qFormat/>
    <w:uiPriority w:val="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 w:eastAsia="Courier New" w:cs="Courier New"/>
    </w:rPr>
  </w:style>
  <w:style w:type="paragraph" w:customStyle="1" w:styleId="599">
    <w:name w:val="z-Bottom of Form"/>
    <w:qFormat/>
    <w:uiPriority w:val="0"/>
    <w:pPr>
      <w:keepNext w:val="0"/>
      <w:keepLines w:val="0"/>
      <w:pageBreakBefore w:val="0"/>
      <w:widowControl/>
      <w:pBdr>
        <w:top w:val="double" w:color="000000" w:sz="2" w:space="0"/>
        <w:left w:val="double" w:color="000000" w:sz="2" w:space="0"/>
        <w:bottom w:val="double" w:color="000000" w:sz="2" w:space="0"/>
        <w:right w:val="double" w:color="000000" w:sz="2" w:space="0"/>
      </w:pBdr>
      <w:shd w:val="clear" w:fill="auto"/>
      <w:suppressAutoHyphens/>
      <w:kinsoku/>
      <w:overflowPunct/>
      <w:autoSpaceDE/>
      <w:bidi w:val="0"/>
      <w:snapToGrid/>
      <w:spacing w:line="240" w:lineRule="auto"/>
      <w:jc w:val="center"/>
      <w:textAlignment w:val="baseline"/>
    </w:pPr>
    <w:rPr>
      <w:rFonts w:ascii="Arial" w:hAnsi="Arial" w:eastAsia="Arial" w:cs="Courier New"/>
      <w:vanish/>
      <w:color w:val="auto"/>
      <w:spacing w:val="0"/>
      <w:w w:val="100"/>
      <w:kern w:val="2"/>
      <w:position w:val="0"/>
      <w:sz w:val="16"/>
      <w:szCs w:val="24"/>
      <w:u w:val="none"/>
      <w:shd w:val="clear" w:fill="auto"/>
      <w:vertAlign w:val="baseline"/>
      <w:lang w:val="pt-BR" w:eastAsia="zh-CN" w:bidi="hi-IN"/>
    </w:rPr>
  </w:style>
  <w:style w:type="paragraph" w:customStyle="1" w:styleId="600">
    <w:name w:val="z-Top of Form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center"/>
      <w:textAlignment w:val="baseline"/>
    </w:pPr>
    <w:rPr>
      <w:rFonts w:ascii="Arial" w:hAnsi="Arial" w:eastAsia="Arial" w:cs="Courier New"/>
      <w:vanish/>
      <w:color w:val="auto"/>
      <w:spacing w:val="0"/>
      <w:w w:val="100"/>
      <w:kern w:val="2"/>
      <w:position w:val="0"/>
      <w:sz w:val="16"/>
      <w:szCs w:val="24"/>
      <w:u w:val="none"/>
      <w:shd w:val="clear" w:fill="auto"/>
      <w:vertAlign w:val="baseline"/>
      <w:lang w:val="pt-BR" w:eastAsia="zh-CN" w:bidi="hi-IN"/>
    </w:rPr>
  </w:style>
  <w:style w:type="paragraph" w:customStyle="1" w:styleId="601">
    <w:name w:val="Citação"/>
    <w:basedOn w:val="1"/>
    <w:next w:val="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FFFFCC"/>
      <w:suppressAutoHyphens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customStyle="1" w:styleId="602">
    <w:name w:val="Nivel 2"/>
    <w:basedOn w:val="1"/>
    <w:qFormat/>
    <w:uiPriority w:val="0"/>
    <w:pPr>
      <w:suppressAutoHyphens/>
      <w:spacing w:before="120" w:after="120" w:line="276" w:lineRule="auto"/>
      <w:jc w:val="both"/>
    </w:pPr>
    <w:rPr>
      <w:rFonts w:ascii="Arial" w:hAnsi="Arial" w:eastAsia="Arial" w:cs="Arial"/>
      <w:color w:val="000000"/>
    </w:rPr>
  </w:style>
  <w:style w:type="paragraph" w:customStyle="1" w:styleId="603">
    <w:name w:val="Nivel 01"/>
    <w:basedOn w:val="2"/>
    <w:next w:val="1"/>
    <w:qFormat/>
    <w:uiPriority w:val="0"/>
    <w:pPr>
      <w:numPr>
        <w:ilvl w:val="0"/>
        <w:numId w:val="0"/>
      </w:numPr>
      <w:tabs>
        <w:tab w:val="left" w:pos="567"/>
      </w:tabs>
      <w:suppressAutoHyphens/>
      <w:spacing w:before="240" w:after="0"/>
      <w:jc w:val="both"/>
    </w:pPr>
    <w:rPr>
      <w:rFonts w:ascii="Arial" w:hAnsi="Arial" w:eastAsia="Arial" w:cs="Arial"/>
      <w:sz w:val="20"/>
    </w:rPr>
  </w:style>
  <w:style w:type="paragraph" w:customStyle="1" w:styleId="604">
    <w:name w:val="Cabeçalho do Sumário"/>
    <w:basedOn w:val="2"/>
    <w:qFormat/>
    <w:uiPriority w:val="0"/>
    <w:pPr>
      <w:keepLines/>
      <w:numPr>
        <w:ilvl w:val="0"/>
        <w:numId w:val="0"/>
      </w:numPr>
      <w:suppressAutoHyphens/>
      <w:spacing w:before="240" w:after="0" w:line="254" w:lineRule="auto"/>
    </w:pPr>
    <w:rPr>
      <w:rFonts w:ascii="Calibri" w:hAnsi="Calibri" w:eastAsia="Times New Roman" w:cs="Calibri"/>
      <w:color w:val="365F91"/>
      <w:sz w:val="32"/>
      <w:szCs w:val="32"/>
      <w:lang w:eastAsia="pt-BR"/>
    </w:rPr>
  </w:style>
  <w:style w:type="paragraph" w:customStyle="1" w:styleId="605">
    <w:name w:val="Preâmbulo"/>
    <w:basedOn w:val="1"/>
    <w:qFormat/>
    <w:uiPriority w:val="0"/>
    <w:pPr>
      <w:suppressAutoHyphens/>
      <w:spacing w:before="480" w:after="120" w:line="360" w:lineRule="auto"/>
      <w:ind w:left="4253" w:right="-17" w:firstLine="0"/>
      <w:jc w:val="both"/>
    </w:pPr>
    <w:rPr>
      <w:rFonts w:ascii="Arial" w:hAnsi="Arial" w:eastAsia="Arial" w:cs="Arial"/>
      <w:bCs/>
      <w:lang w:eastAsia="pt-BR"/>
    </w:rPr>
  </w:style>
  <w:style w:type="paragraph" w:customStyle="1" w:styleId="606">
    <w:name w:val="citação 2"/>
    <w:qFormat/>
    <w:uiPriority w:val="0"/>
    <w:pPr>
      <w:keepNext w:val="0"/>
      <w:keepLines w:val="0"/>
      <w:pageBreakBefore w:val="0"/>
      <w:widowControl/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auto"/>
      <w:suppressAutoHyphens/>
      <w:kinsoku/>
      <w:overflowPunct/>
      <w:autoSpaceDE/>
      <w:bidi w:val="0"/>
      <w:snapToGrid/>
      <w:spacing w:before="120" w:after="0" w:line="240" w:lineRule="auto"/>
      <w:jc w:val="both"/>
      <w:textAlignment w:val="baseline"/>
    </w:pPr>
    <w:rPr>
      <w:rFonts w:ascii="Arial" w:hAnsi="Arial" w:eastAsia="Tahoma" w:cs="Arial"/>
      <w:i/>
      <w:iCs/>
      <w:color w:val="00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en-US" w:bidi="hi-IN"/>
    </w:rPr>
  </w:style>
  <w:style w:type="paragraph" w:customStyle="1" w:styleId="607">
    <w:name w:val="Nível 1-Sem Num"/>
    <w:qFormat/>
    <w:uiPriority w:val="0"/>
    <w:pPr>
      <w:keepNext/>
      <w:keepLines/>
      <w:pageBreakBefore w:val="0"/>
      <w:widowControl/>
      <w:shd w:val="clear" w:fill="auto"/>
      <w:tabs>
        <w:tab w:val="left" w:pos="567"/>
      </w:tabs>
      <w:suppressAutoHyphens/>
      <w:kinsoku/>
      <w:overflowPunct/>
      <w:autoSpaceDE/>
      <w:bidi w:val="0"/>
      <w:snapToGrid/>
      <w:spacing w:before="240" w:after="0" w:line="240" w:lineRule="auto"/>
      <w:ind w:left="357" w:right="0" w:firstLine="0"/>
      <w:jc w:val="both"/>
      <w:textAlignment w:val="baseline"/>
    </w:pPr>
    <w:rPr>
      <w:rFonts w:ascii="Arial" w:hAnsi="Arial" w:eastAsia="Arial" w:cs="Arial"/>
      <w:b/>
      <w:bCs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08">
    <w:name w:val="Nível 4-R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2491" w:right="0" w:hanging="648"/>
      <w:jc w:val="both"/>
      <w:textAlignment w:val="baseline"/>
    </w:pPr>
    <w:rPr>
      <w:rFonts w:ascii="Arial" w:hAnsi="Arial" w:eastAsia="Arial" w:cs="Arial"/>
      <w:i/>
      <w:iCs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09">
    <w:name w:val="Nível 3-R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jc w:val="both"/>
      <w:textAlignment w:val="baseline"/>
    </w:pPr>
    <w:rPr>
      <w:rFonts w:ascii="Arial" w:hAnsi="Arial" w:eastAsia="Arial" w:cs="Arial"/>
      <w:i/>
      <w:iCs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10">
    <w:name w:val="Nível 2 -Red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jc w:val="both"/>
      <w:textAlignment w:val="baseline"/>
    </w:pPr>
    <w:rPr>
      <w:rFonts w:ascii="Arial" w:hAnsi="Arial" w:eastAsia="Arial" w:cs="Arial"/>
      <w:i/>
      <w:iCs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11">
    <w:name w:val="dou-paragraph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12">
    <w:name w:val="ou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60" w:after="60" w:line="254" w:lineRule="auto"/>
      <w:jc w:val="center"/>
      <w:textAlignment w:val="baseline"/>
    </w:pPr>
    <w:rPr>
      <w:rFonts w:ascii="Arial" w:hAnsi="Arial" w:eastAsia="Arial" w:cs="Arial"/>
      <w:b/>
      <w:bCs/>
      <w:i/>
      <w:iCs/>
      <w:color w:val="FF0000"/>
      <w:spacing w:val="0"/>
      <w:w w:val="100"/>
      <w:kern w:val="2"/>
      <w:position w:val="0"/>
      <w:sz w:val="22"/>
      <w:szCs w:val="24"/>
      <w:u w:val="single"/>
      <w:shd w:val="clear" w:fill="auto"/>
      <w:vertAlign w:val="baseline"/>
      <w:lang w:val="pt-BR" w:eastAsia="pt-BR" w:bidi="hi-IN"/>
    </w:rPr>
  </w:style>
  <w:style w:type="paragraph" w:customStyle="1" w:styleId="613">
    <w:name w:val="Text body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0" w:after="140" w:line="276" w:lineRule="auto"/>
      <w:jc w:val="left"/>
      <w:textAlignment w:val="baseline"/>
    </w:pPr>
    <w:rPr>
      <w:rFonts w:ascii="Calibri" w:hAnsi="Calibri" w:eastAsia="Lucida Sans" w:cs="Liberation Serif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hi-IN" w:bidi="hi-IN"/>
    </w:rPr>
  </w:style>
  <w:style w:type="paragraph" w:customStyle="1" w:styleId="614">
    <w:name w:val="Standard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Calibri" w:hAnsi="Calibri" w:eastAsia="Lucida Sans" w:cs="Liberation Serif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hi-IN" w:bidi="hi-IN"/>
    </w:rPr>
  </w:style>
  <w:style w:type="paragraph" w:customStyle="1" w:styleId="615">
    <w:name w:val="item_alinea_letra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16">
    <w:name w:val="item_nivel1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17">
    <w:name w:val="item_nivel2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18">
    <w:name w:val="corpo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19">
    <w:name w:val="Sombreamento Médio 1 - Ênfase 31"/>
    <w:basedOn w:val="1"/>
    <w:qFormat/>
    <w:uiPriority w:val="0"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fill="FFFFCC"/>
      <w:suppressAutoHyphens/>
      <w:spacing w:before="120" w:after="0"/>
      <w:jc w:val="both"/>
    </w:pPr>
    <w:rPr>
      <w:rFonts w:eastAsia="Tahoma"/>
      <w:i/>
      <w:iCs/>
      <w:color w:val="000000"/>
    </w:rPr>
  </w:style>
  <w:style w:type="paragraph" w:customStyle="1" w:styleId="620">
    <w:name w:val="Nível 3 Opcional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1072" w:right="0" w:hanging="504"/>
      <w:jc w:val="both"/>
      <w:textAlignment w:val="baseline"/>
    </w:pPr>
    <w:rPr>
      <w:rFonts w:ascii="Arial" w:hAnsi="Arial" w:eastAsia="Arial" w:cs="Arial"/>
      <w:i/>
      <w:iCs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21">
    <w:name w:val="Nível 2 Opcional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432" w:right="0" w:hanging="432"/>
      <w:jc w:val="both"/>
      <w:textAlignment w:val="baseline"/>
    </w:pPr>
    <w:rPr>
      <w:rFonts w:ascii="Arial" w:hAnsi="Arial" w:eastAsia="Arial" w:cs="Arial"/>
      <w:i/>
      <w:color w:val="FF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22">
    <w:name w:val="texto_justificado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23">
    <w:name w:val="texto_justificado_recuo_primeira_linha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24">
    <w:name w:val="tcu_-__ac_-_item_9_-_1ª_linha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25">
    <w:name w:val="Normal_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Times New Roman" w:hAnsi="Times New Roman" w:eastAsia="Times New Roman" w:cs="Liberation Serif"/>
      <w:color w:val="auto"/>
      <w:spacing w:val="0"/>
      <w:w w:val="100"/>
      <w:kern w:val="2"/>
      <w:position w:val="0"/>
      <w:sz w:val="22"/>
      <w:szCs w:val="22"/>
      <w:u w:val="none"/>
      <w:shd w:val="clear" w:fill="auto"/>
      <w:vertAlign w:val="baseline"/>
      <w:lang w:val="pt-BR" w:eastAsia="ar-SA" w:bidi="hi-IN"/>
    </w:rPr>
  </w:style>
  <w:style w:type="paragraph" w:customStyle="1" w:styleId="626">
    <w:name w:val="TCU - Ac - item 9 - §§_0"/>
    <w:basedOn w:val="1"/>
    <w:qFormat/>
    <w:uiPriority w:val="0"/>
    <w:pPr>
      <w:suppressAutoHyphens/>
      <w:ind w:left="0" w:right="0" w:firstLine="1134"/>
      <w:jc w:val="both"/>
    </w:pPr>
    <w:rPr>
      <w:szCs w:val="22"/>
      <w:lang w:eastAsia="en-US"/>
    </w:rPr>
  </w:style>
  <w:style w:type="paragraph" w:customStyle="1" w:styleId="627">
    <w:name w:val="x_western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28">
    <w:name w:val="Grade Colorida - Ênfase 11"/>
    <w:basedOn w:val="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FFFFCC"/>
      <w:suppressAutoHyphens/>
      <w:spacing w:before="120" w:after="0"/>
      <w:jc w:val="both"/>
    </w:pPr>
    <w:rPr>
      <w:rFonts w:ascii="Arial" w:hAnsi="Arial" w:cs="Arial"/>
      <w:i/>
      <w:iCs/>
      <w:color w:val="000000"/>
      <w:lang w:eastAsia="en-US"/>
    </w:rPr>
  </w:style>
  <w:style w:type="paragraph" w:customStyle="1" w:styleId="629">
    <w:name w:val="Revisão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Ecofont_Spranq_eco_Sans" w:hAnsi="Ecofont_Spranq_eco_Sans" w:eastAsia="Tahoma" w:cs="Liberation Serif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ar-SA" w:bidi="hi-IN"/>
    </w:rPr>
  </w:style>
  <w:style w:type="paragraph" w:customStyle="1" w:styleId="630">
    <w:name w:val="em_0020ementa"/>
    <w:basedOn w:val="1"/>
    <w:qFormat/>
    <w:uiPriority w:val="0"/>
    <w:pPr>
      <w:suppressAutoHyphens/>
      <w:ind w:left="4160" w:right="0" w:firstLine="0"/>
      <w:jc w:val="both"/>
    </w:pPr>
    <w:rPr>
      <w:sz w:val="28"/>
      <w:szCs w:val="28"/>
      <w:lang w:eastAsia="pt-BR"/>
    </w:rPr>
  </w:style>
  <w:style w:type="paragraph" w:customStyle="1" w:styleId="631">
    <w:name w:val="textbody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32">
    <w:name w:val="Nivel 5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1276" w:right="0" w:firstLine="0"/>
      <w:jc w:val="both"/>
      <w:textAlignment w:val="baseline"/>
    </w:pPr>
    <w:rPr>
      <w:rFonts w:ascii="Arial" w:hAnsi="Arial" w:eastAsia="Arial" w:cs="Arial"/>
      <w:color w:val="auto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33">
    <w:name w:val="Nivel 4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851" w:right="0" w:firstLine="0"/>
      <w:jc w:val="both"/>
      <w:textAlignment w:val="baseline"/>
    </w:pPr>
    <w:rPr>
      <w:rFonts w:ascii="Arial" w:hAnsi="Arial" w:eastAsia="Arial" w:cs="Arial"/>
      <w:color w:val="auto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34">
    <w:name w:val="Nivel 3"/>
    <w:basedOn w:val="1"/>
    <w:qFormat/>
    <w:uiPriority w:val="0"/>
    <w:pPr>
      <w:numPr>
        <w:ilvl w:val="0"/>
        <w:numId w:val="3"/>
      </w:numPr>
      <w:suppressAutoHyphens/>
      <w:spacing w:before="120" w:after="120" w:line="276" w:lineRule="auto"/>
      <w:jc w:val="both"/>
    </w:pPr>
    <w:rPr>
      <w:rFonts w:ascii="Arial" w:hAnsi="Arial" w:eastAsia="Arial" w:cs="Arial"/>
      <w:color w:val="000000"/>
      <w:lang w:eastAsia="pt-BR"/>
    </w:rPr>
  </w:style>
  <w:style w:type="paragraph" w:customStyle="1" w:styleId="635">
    <w:name w:val="Nivel 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120" w:after="120" w:line="276" w:lineRule="auto"/>
      <w:ind w:left="360" w:right="0" w:hanging="360"/>
      <w:jc w:val="both"/>
      <w:textAlignment w:val="baseline"/>
    </w:pPr>
    <w:rPr>
      <w:rFonts w:ascii="Arial" w:hAnsi="Arial" w:eastAsia="Arial" w:cs="Arial"/>
      <w:b/>
      <w:color w:val="00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36">
    <w:name w:val="Parágrafo da Lista1"/>
    <w:basedOn w:val="1"/>
    <w:qFormat/>
    <w:uiPriority w:val="0"/>
    <w:pPr>
      <w:suppressAutoHyphens/>
      <w:ind w:left="720" w:right="0" w:firstLine="0"/>
    </w:pPr>
    <w:rPr>
      <w:rFonts w:eastAsia="Ecofont_Spranq_eco_Sans"/>
      <w:lang w:eastAsia="pt-BR"/>
    </w:rPr>
  </w:style>
  <w:style w:type="paragraph" w:customStyle="1" w:styleId="637">
    <w:name w:val="Nivel1"/>
    <w:basedOn w:val="2"/>
    <w:qFormat/>
    <w:uiPriority w:val="0"/>
    <w:pPr>
      <w:keepLines/>
      <w:numPr>
        <w:ilvl w:val="0"/>
        <w:numId w:val="0"/>
      </w:numPr>
      <w:suppressAutoHyphens/>
      <w:spacing w:before="480" w:after="0" w:line="276" w:lineRule="auto"/>
      <w:ind w:left="357" w:right="0" w:hanging="357"/>
      <w:jc w:val="both"/>
    </w:pPr>
    <w:rPr>
      <w:rFonts w:ascii="Arial" w:hAnsi="Arial" w:eastAsia="Arial" w:cs="Arial"/>
      <w:b/>
      <w:color w:val="000000"/>
      <w:sz w:val="28"/>
      <w:szCs w:val="28"/>
      <w:lang w:eastAsia="pt-BR"/>
    </w:rPr>
  </w:style>
  <w:style w:type="paragraph" w:customStyle="1" w:styleId="638">
    <w:name w:val="paragraph"/>
    <w:basedOn w:val="1"/>
    <w:qFormat/>
    <w:uiPriority w:val="0"/>
    <w:pPr>
      <w:suppressAutoHyphens/>
      <w:spacing w:before="100" w:after="100"/>
    </w:pPr>
    <w:rPr>
      <w:lang w:eastAsia="pt-BR"/>
    </w:rPr>
  </w:style>
  <w:style w:type="paragraph" w:customStyle="1" w:styleId="639">
    <w:name w:val="Citação1"/>
    <w:basedOn w:val="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FFFFCC"/>
      <w:suppressAutoHyphens/>
      <w:spacing w:before="120" w:after="0"/>
      <w:jc w:val="both"/>
    </w:pPr>
    <w:rPr>
      <w:rFonts w:eastAsia="Tahoma"/>
      <w:i/>
      <w:iCs/>
      <w:color w:val="000000"/>
      <w:lang w:eastAsia="en-US"/>
    </w:rPr>
  </w:style>
  <w:style w:type="paragraph" w:customStyle="1" w:styleId="640">
    <w:name w:val="PADRÃO"/>
    <w:qFormat/>
    <w:uiPriority w:val="0"/>
    <w:pPr>
      <w:keepNext/>
      <w:keepLines w:val="0"/>
      <w:pageBreakBefore w:val="0"/>
      <w:widowControl w:val="0"/>
      <w:shd w:val="clear" w:fill="auto"/>
      <w:suppressAutoHyphens/>
      <w:kinsoku/>
      <w:overflowPunct/>
      <w:autoSpaceDE/>
      <w:bidi w:val="0"/>
      <w:snapToGrid/>
      <w:spacing w:before="119" w:after="119" w:line="276" w:lineRule="auto"/>
      <w:ind w:left="0" w:right="0" w:firstLine="567"/>
      <w:jc w:val="both"/>
      <w:textAlignment w:val="baseline"/>
    </w:pPr>
    <w:rPr>
      <w:rFonts w:ascii="Ecofont_Spranq_eco_Sans" w:hAnsi="Ecofont_Spranq_eco_Sans" w:eastAsia="Lohit Hindi" w:cs="Liberation Serif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hi-IN" w:bidi="hi-IN"/>
    </w:rPr>
  </w:style>
  <w:style w:type="paragraph" w:customStyle="1" w:styleId="641">
    <w:name w:val="Nivel_01_Titulo"/>
    <w:qFormat/>
    <w:uiPriority w:val="0"/>
    <w:pPr>
      <w:keepNext/>
      <w:keepLines/>
      <w:pageBreakBefore w:val="0"/>
      <w:widowControl/>
      <w:shd w:val="clear" w:fill="auto"/>
      <w:tabs>
        <w:tab w:val="left" w:pos="567"/>
      </w:tabs>
      <w:suppressAutoHyphens/>
      <w:kinsoku/>
      <w:overflowPunct/>
      <w:autoSpaceDE/>
      <w:bidi w:val="0"/>
      <w:snapToGrid/>
      <w:spacing w:before="240" w:after="0" w:line="240" w:lineRule="auto"/>
      <w:jc w:val="left"/>
      <w:textAlignment w:val="baseline"/>
    </w:pPr>
    <w:rPr>
      <w:rFonts w:ascii="Arial" w:hAnsi="Arial" w:eastAsia="Times New Roman" w:cs="Arial"/>
      <w:b/>
      <w:bCs/>
      <w:color w:val="000000"/>
      <w:spacing w:val="5"/>
      <w:w w:val="100"/>
      <w:kern w:val="2"/>
      <w:position w:val="0"/>
      <w:sz w:val="52"/>
      <w:szCs w:val="52"/>
      <w:u w:val="none"/>
      <w:shd w:val="clear" w:fill="auto"/>
      <w:vertAlign w:val="baseline"/>
      <w:lang w:val="pt-BR" w:eastAsia="pt-BR" w:bidi="hi-IN"/>
    </w:rPr>
  </w:style>
  <w:style w:type="paragraph" w:customStyle="1" w:styleId="642">
    <w:name w:val="Assunto do comentário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Calibri" w:hAnsi="Calibri" w:eastAsia="Tahoma" w:cs="Arial"/>
      <w:b/>
      <w:bCs/>
      <w:color w:val="auto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pt-BR" w:bidi="hi-IN"/>
    </w:rPr>
  </w:style>
  <w:style w:type="paragraph" w:customStyle="1" w:styleId="643">
    <w:name w:val="Texto de comentário1"/>
    <w:basedOn w:val="1"/>
    <w:qFormat/>
    <w:uiPriority w:val="0"/>
    <w:pPr>
      <w:suppressAutoHyphens/>
    </w:pPr>
    <w:rPr>
      <w:rFonts w:eastAsia="Tahoma"/>
      <w:lang w:eastAsia="pt-BR"/>
    </w:rPr>
  </w:style>
  <w:style w:type="paragraph" w:customStyle="1" w:styleId="644">
    <w:name w:val="Nota explicativa"/>
    <w:qFormat/>
    <w:uiPriority w:val="0"/>
    <w:pPr>
      <w:keepNext w:val="0"/>
      <w:keepLines w:val="0"/>
      <w:pageBreakBefore w:val="0"/>
      <w:widowControl/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auto"/>
      <w:suppressAutoHyphens/>
      <w:kinsoku/>
      <w:overflowPunct/>
      <w:autoSpaceDE/>
      <w:bidi w:val="0"/>
      <w:snapToGrid/>
      <w:spacing w:before="120" w:after="0" w:line="240" w:lineRule="auto"/>
      <w:jc w:val="both"/>
      <w:textAlignment w:val="baseline"/>
    </w:pPr>
    <w:rPr>
      <w:rFonts w:ascii="Arial" w:hAnsi="Arial" w:eastAsia="Tahoma" w:cs="Arial"/>
      <w:i/>
      <w:iCs/>
      <w:color w:val="000000"/>
      <w:spacing w:val="0"/>
      <w:w w:val="100"/>
      <w:kern w:val="2"/>
      <w:position w:val="0"/>
      <w:sz w:val="20"/>
      <w:szCs w:val="20"/>
      <w:u w:val="none"/>
      <w:shd w:val="clear" w:fill="auto"/>
      <w:vertAlign w:val="baseline"/>
      <w:lang w:val="pt-BR" w:eastAsia="en-US" w:bidi="hi-IN"/>
    </w:rPr>
  </w:style>
  <w:style w:type="paragraph" w:customStyle="1" w:styleId="645">
    <w:name w:val="Com marcadores 51"/>
    <w:basedOn w:val="1"/>
    <w:qFormat/>
    <w:uiPriority w:val="0"/>
    <w:pPr>
      <w:suppressAutoHyphens/>
    </w:pPr>
    <w:rPr>
      <w:rFonts w:eastAsia="Tahoma"/>
      <w:lang w:eastAsia="pt-BR"/>
    </w:rPr>
  </w:style>
  <w:style w:type="paragraph" w:customStyle="1" w:styleId="646">
    <w:name w:val="Nível 2"/>
    <w:basedOn w:val="1"/>
    <w:qFormat/>
    <w:uiPriority w:val="0"/>
    <w:pPr>
      <w:suppressAutoHyphens/>
      <w:spacing w:before="0" w:after="120"/>
      <w:jc w:val="both"/>
    </w:pPr>
    <w:rPr>
      <w:rFonts w:ascii="Arial" w:hAnsi="Arial" w:cs="Arial"/>
      <w:b/>
      <w:lang w:eastAsia="pt-BR"/>
    </w:rPr>
  </w:style>
  <w:style w:type="paragraph" w:customStyle="1" w:styleId="647">
    <w:name w:val="Texto de balão1"/>
    <w:basedOn w:val="1"/>
    <w:qFormat/>
    <w:uiPriority w:val="0"/>
    <w:pPr>
      <w:suppressAutoHyphens/>
    </w:pPr>
    <w:rPr>
      <w:rFonts w:ascii="Tahoma" w:hAnsi="Tahoma" w:eastAsia="Tahoma" w:cs="Tahoma"/>
      <w:sz w:val="16"/>
      <w:szCs w:val="16"/>
      <w:lang w:eastAsia="pt-BR"/>
    </w:rPr>
  </w:style>
  <w:style w:type="paragraph" w:customStyle="1" w:styleId="648">
    <w:name w:val="Table Paragraph"/>
    <w:basedOn w:val="1"/>
    <w:qFormat/>
    <w:uiPriority w:val="0"/>
    <w:pPr>
      <w:suppressAutoHyphens/>
    </w:pPr>
  </w:style>
  <w:style w:type="paragraph" w:customStyle="1" w:styleId="649">
    <w:name w:val="Tabela normal1"/>
    <w:qFormat/>
    <w:uiPriority w:val="0"/>
    <w:pPr>
      <w:keepNext w:val="0"/>
      <w:keepLines w:val="0"/>
      <w:pageBreakBefore w:val="0"/>
      <w:widowControl w:val="0"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auto"/>
    </w:pPr>
    <w:rPr>
      <w:rFonts w:ascii="Calibri" w:hAnsi="Calibri" w:eastAsia="Microsoft Sans Serif" w:cs="Times New Roman"/>
      <w:color w:val="auto"/>
      <w:spacing w:val="0"/>
      <w:w w:val="100"/>
      <w:kern w:val="2"/>
      <w:position w:val="0"/>
      <w:sz w:val="22"/>
      <w:szCs w:val="22"/>
      <w:u w:val="none"/>
      <w:shd w:val="clear" w:fill="auto"/>
      <w:vertAlign w:val="baseline"/>
      <w:lang w:val="en-US" w:eastAsia="en-US" w:bidi="ar-SA"/>
    </w:rPr>
  </w:style>
  <w:style w:type="paragraph" w:customStyle="1" w:styleId="650">
    <w:name w:val="Texto sem Formatação1"/>
    <w:basedOn w:val="1"/>
    <w:qFormat/>
    <w:uiPriority w:val="0"/>
    <w:pPr>
      <w:suppressAutoHyphens/>
    </w:pPr>
    <w:rPr>
      <w:rFonts w:ascii="Calibri" w:hAnsi="Calibri" w:eastAsia="Calibri" w:cs="Calibri"/>
      <w:sz w:val="22"/>
      <w:szCs w:val="22"/>
      <w:lang w:eastAsia="en-US"/>
    </w:rPr>
  </w:style>
  <w:style w:type="paragraph" w:customStyle="1" w:styleId="651">
    <w:name w:val="Recuo de corpo de texto 21"/>
    <w:basedOn w:val="1"/>
    <w:qFormat/>
    <w:uiPriority w:val="0"/>
    <w:pPr>
      <w:suppressAutoHyphens/>
      <w:ind w:left="709" w:right="0" w:hanging="709"/>
      <w:jc w:val="both"/>
    </w:pPr>
    <w:rPr>
      <w:rFonts w:ascii="Arial" w:hAnsi="Arial"/>
    </w:rPr>
  </w:style>
  <w:style w:type="paragraph" w:customStyle="1" w:styleId="652">
    <w:name w:val="Normal11"/>
    <w:basedOn w:val="1"/>
    <w:qFormat/>
    <w:uiPriority w:val="0"/>
    <w:pPr>
      <w:suppressAutoHyphens/>
      <w:spacing w:before="100" w:after="100"/>
    </w:pPr>
    <w:rPr>
      <w:rFonts w:eastAsia="SimSun"/>
    </w:rPr>
  </w:style>
  <w:style w:type="paragraph" w:customStyle="1" w:styleId="653">
    <w:name w:val="pf0"/>
    <w:basedOn w:val="1"/>
    <w:qFormat/>
    <w:uiPriority w:val="0"/>
    <w:pPr>
      <w:suppressAutoHyphens/>
      <w:spacing w:before="100" w:after="100"/>
    </w:pPr>
  </w:style>
  <w:style w:type="paragraph" w:customStyle="1" w:styleId="654">
    <w:name w:val="Text body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0" w:after="140" w:line="276" w:lineRule="auto"/>
      <w:jc w:val="left"/>
      <w:textAlignment w:val="baseline"/>
    </w:pPr>
    <w:rPr>
      <w:rFonts w:ascii="Calibri" w:hAnsi="Calibri" w:eastAsia="NSimSun" w:cs="Lucida Sans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zh-CN" w:bidi="hi-IN"/>
    </w:rPr>
  </w:style>
  <w:style w:type="paragraph" w:customStyle="1" w:styleId="655">
    <w:name w:val="Standard1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line="240" w:lineRule="auto"/>
      <w:jc w:val="left"/>
      <w:textAlignment w:val="baseline"/>
    </w:pPr>
    <w:rPr>
      <w:rFonts w:ascii="Calibri" w:hAnsi="Calibri" w:eastAsia="NSimSun" w:cs="Lucida Sans"/>
      <w:color w:val="auto"/>
      <w:spacing w:val="0"/>
      <w:w w:val="100"/>
      <w:kern w:val="2"/>
      <w:position w:val="0"/>
      <w:sz w:val="22"/>
      <w:szCs w:val="24"/>
      <w:u w:val="none"/>
      <w:shd w:val="clear" w:fill="auto"/>
      <w:vertAlign w:val="baseline"/>
      <w:lang w:val="pt-BR" w:eastAsia="zh-CN" w:bidi="hi-IN"/>
    </w:rPr>
  </w:style>
  <w:style w:type="paragraph" w:customStyle="1" w:styleId="656">
    <w:name w:val="SubTitNN"/>
    <w:basedOn w:val="1"/>
    <w:qFormat/>
    <w:uiPriority w:val="0"/>
    <w:pPr>
      <w:suppressAutoHyphens/>
      <w:spacing w:before="240" w:after="120" w:line="276" w:lineRule="auto"/>
      <w:jc w:val="both"/>
    </w:pPr>
    <w:rPr>
      <w:rFonts w:ascii="Arial" w:hAnsi="Arial" w:eastAsia="Arial" w:cs="Arial"/>
      <w:b/>
      <w:bCs/>
      <w:iCs/>
    </w:rPr>
  </w:style>
  <w:style w:type="paragraph" w:styleId="657">
    <w:name w:val="List Paragraph"/>
    <w:basedOn w:val="1"/>
    <w:qFormat/>
    <w:uiPriority w:val="0"/>
    <w:pPr>
      <w:spacing w:before="0" w:after="200"/>
      <w:ind w:left="720" w:right="0" w:firstLine="0"/>
      <w:contextualSpacing/>
    </w:pPr>
  </w:style>
  <w:style w:type="paragraph" w:styleId="658">
    <w:name w:val="Quote"/>
    <w:basedOn w:val="1"/>
    <w:next w:val="1"/>
    <w:qFormat/>
    <w:uiPriority w:val="0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customStyle="1" w:styleId="659">
    <w:name w:val="TOC Heading"/>
    <w:basedOn w:val="2"/>
    <w:qFormat/>
    <w:uiPriority w:val="0"/>
    <w:pPr>
      <w:keepNext/>
      <w:keepLines/>
      <w:numPr>
        <w:ilvl w:val="0"/>
        <w:numId w:val="0"/>
      </w:numPr>
      <w:spacing w:before="240" w:after="0" w:line="257" w:lineRule="auto"/>
      <w:outlineLvl w:val="9"/>
    </w:pPr>
    <w:rPr>
      <w:rFonts w:ascii="Calibri" w:hAnsi="Calibri" w:eastAsia="Times New Roman"/>
      <w:color w:val="365F91"/>
      <w:sz w:val="32"/>
      <w:szCs w:val="32"/>
      <w:lang w:eastAsia="pt-BR"/>
    </w:rPr>
  </w:style>
  <w:style w:type="paragraph" w:customStyle="1" w:styleId="660">
    <w:name w:val="Revision"/>
    <w:qFormat/>
    <w:uiPriority w:val="0"/>
    <w:pPr>
      <w:keepNext w:val="0"/>
      <w:keepLines w:val="0"/>
      <w:pageBreakBefore w:val="0"/>
      <w:widowControl/>
      <w:shd w:val="clear" w:fill="auto"/>
      <w:suppressAutoHyphens/>
      <w:kinsoku/>
      <w:overflowPunct/>
      <w:autoSpaceDE/>
      <w:bidi w:val="0"/>
      <w:snapToGrid/>
      <w:spacing w:before="0" w:after="0" w:line="240" w:lineRule="auto"/>
      <w:jc w:val="left"/>
      <w:textAlignment w:val="baseline"/>
    </w:pPr>
    <w:rPr>
      <w:rFonts w:ascii="Ecofont_Spranq_eco_Sans" w:hAnsi="Ecofont_Spranq_eco_Sans" w:eastAsia="Tahoma" w:cs="Liberation Serif"/>
      <w:color w:val="auto"/>
      <w:spacing w:val="0"/>
      <w:w w:val="100"/>
      <w:kern w:val="2"/>
      <w:position w:val="0"/>
      <w:sz w:val="24"/>
      <w:szCs w:val="24"/>
      <w:u w:val="none"/>
      <w:shd w:val="clear" w:fill="auto"/>
      <w:vertAlign w:val="baseline"/>
      <w:lang w:val="pt-BR" w:eastAsia="ar-SA" w:bidi="hi-IN"/>
    </w:rPr>
  </w:style>
  <w:style w:type="paragraph" w:customStyle="1" w:styleId="661">
    <w:name w:val="Tabela normal2"/>
    <w:qFormat/>
    <w:uiPriority w:val="0"/>
    <w:pPr>
      <w:keepNext w:val="0"/>
      <w:keepLines w:val="0"/>
      <w:pageBreakBefore w:val="0"/>
      <w:widowControl w:val="0"/>
      <w:shd w:val="clear" w:fill="auto"/>
      <w:suppressAutoHyphens w:val="0"/>
      <w:kinsoku/>
      <w:overflowPunct/>
      <w:autoSpaceDE/>
      <w:bidi w:val="0"/>
      <w:snapToGrid/>
      <w:spacing w:line="240" w:lineRule="auto"/>
      <w:jc w:val="left"/>
      <w:textAlignment w:val="auto"/>
    </w:pPr>
    <w:rPr>
      <w:rFonts w:ascii="Calibri" w:hAnsi="Calibri" w:eastAsia="Microsoft Sans Serif" w:cs="Times New Roman"/>
      <w:color w:val="auto"/>
      <w:spacing w:val="0"/>
      <w:w w:val="100"/>
      <w:kern w:val="2"/>
      <w:position w:val="0"/>
      <w:sz w:val="22"/>
      <w:szCs w:val="22"/>
      <w:u w:val="none"/>
      <w:shd w:val="clear" w:fill="auto"/>
      <w:vertAlign w:val="baseline"/>
      <w:lang w:val="en-US" w:eastAsia="en-US" w:bidi="ar-SA"/>
    </w:rPr>
  </w:style>
  <w:style w:type="paragraph" w:customStyle="1" w:styleId="662">
    <w:name w:val="TextoClausulas"/>
    <w:basedOn w:val="20"/>
    <w:qFormat/>
    <w:uiPriority w:val="0"/>
    <w:pPr>
      <w:widowControl/>
      <w:numPr>
        <w:ilvl w:val="0"/>
        <w:numId w:val="4"/>
      </w:numPr>
      <w:suppressAutoHyphens/>
      <w:kinsoku/>
      <w:overflowPunct/>
      <w:autoSpaceDE/>
      <w:bidi w:val="0"/>
      <w:snapToGrid w:val="0"/>
      <w:spacing w:before="85" w:after="85" w:line="240" w:lineRule="auto"/>
      <w:jc w:val="center"/>
    </w:pPr>
    <w:rPr>
      <w:rFonts w:ascii="Times New Roman" w:hAnsi="Times New Roman" w:eastAsia="Times New Roman" w:cs="Arial"/>
      <w:b/>
      <w:bCs/>
      <w:color w:val="000000"/>
      <w:u w:val="none"/>
      <w:lang w:val="pt-BR" w:eastAsia="zh-CN" w:bidi="ar-SA"/>
    </w:rPr>
  </w:style>
  <w:style w:type="paragraph" w:customStyle="1" w:styleId="663">
    <w:name w:val="Corpo de texto - Contrato"/>
    <w:basedOn w:val="20"/>
    <w:autoRedefine/>
    <w:qFormat/>
    <w:uiPriority w:val="0"/>
    <w:pPr>
      <w:numPr>
        <w:ilvl w:val="0"/>
        <w:numId w:val="0"/>
      </w:numPr>
      <w:spacing w:before="113" w:after="0" w:line="276" w:lineRule="auto"/>
      <w:jc w:val="both"/>
    </w:pPr>
    <w:rPr>
      <w:rFonts w:ascii="Times New Roman" w:hAnsi="Times New Roman"/>
    </w:rPr>
  </w:style>
  <w:style w:type="paragraph" w:customStyle="1" w:styleId="664">
    <w:name w:val="Assinaturas"/>
    <w:basedOn w:val="20"/>
    <w:qFormat/>
    <w:uiPriority w:val="0"/>
    <w:pPr>
      <w:numPr>
        <w:ilvl w:val="0"/>
        <w:numId w:val="0"/>
      </w:numPr>
      <w:spacing w:before="0" w:after="0" w:line="24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 name=""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936</Words>
  <Characters>5202</Characters>
  <Paragraphs>137</Paragraphs>
  <TotalTime>65</TotalTime>
  <ScaleCrop>false</ScaleCrop>
  <LinksUpToDate>false</LinksUpToDate>
  <CharactersWithSpaces>7210</CharactersWithSpaces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2026-02-19T14:51:59Z</dcterms:created>
  <dc:creator>darllyson.henrique</dc:creator>
  <cp:lastModifiedBy>darllyson.henrique</cp:lastModifiedBy>
  <dcterms:modified xsi:type="dcterms:W3CDTF">2026-02-19T14:55:34Z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Creator">
    <vt:lpwstr>Microsoft® Word 2016</vt:lpwstr>
  </property>
  <property fmtid="{D5CDD505-2E9C-101B-9397-08002B2CF9AE}" pid="4" name="DocumentEncoding">
    <vt:lpwstr>utf-8</vt:lpwstr>
  </property>
  <property fmtid="{D5CDD505-2E9C-101B-9397-08002B2CF9AE}" pid="5" name="HTML">
    <vt:bool>true</vt:bool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MediaServiceImageTags">
    <vt:lpwstr/>
  </property>
  <property fmtid="{D5CDD505-2E9C-101B-9397-08002B2CF9AE}" pid="9" name="Producer">
    <vt:lpwstr>LibreOffice 7.3</vt:lpwstr>
  </property>
  <property fmtid="{D5CDD505-2E9C-101B-9397-08002B2CF9AE}" pid="10" name="ScaleCrop">
    <vt:bool>false</vt:bool>
  </property>
  <property fmtid="{D5CDD505-2E9C-101B-9397-08002B2CF9AE}" pid="11" name="ShareDoc">
    <vt:bool>false</vt:bool>
  </property>
  <property fmtid="{D5CDD505-2E9C-101B-9397-08002B2CF9AE}" pid="12" name="KSOProductBuildVer">
    <vt:lpwstr>1046-12.2.0.23196</vt:lpwstr>
  </property>
  <property fmtid="{D5CDD505-2E9C-101B-9397-08002B2CF9AE}" pid="13" name="ICV">
    <vt:lpwstr>CC82BD6F504145009186460CAF90FCBF_13</vt:lpwstr>
  </property>
</Properties>
</file>